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6EC1968D" w:rsidR="00BF7F06" w:rsidRPr="00A11D21" w:rsidRDefault="000C04C2" w:rsidP="009E4AB7">
      <w:pPr>
        <w:rPr>
          <w:rFonts w:ascii="Calibri" w:hAnsi="Calibri" w:cs="Calibri"/>
          <w:b/>
          <w:bCs/>
        </w:rPr>
      </w:pPr>
      <w:r>
        <w:rPr>
          <w:rFonts w:ascii="Calibri" w:hAnsi="Calibri" w:cs="Calibri"/>
          <w:b/>
          <w:bCs/>
        </w:rPr>
        <w:t>Fresh Start</w:t>
      </w:r>
    </w:p>
    <w:p w14:paraId="2CDC2AFF" w14:textId="0DD0398B" w:rsidR="007A6325" w:rsidRPr="00A11D21" w:rsidRDefault="000C04C2" w:rsidP="009E4AB7">
      <w:pPr>
        <w:rPr>
          <w:rFonts w:ascii="Calibri" w:hAnsi="Calibri" w:cs="Calibri"/>
          <w:b/>
          <w:bCs/>
        </w:rPr>
      </w:pPr>
      <w:proofErr w:type="spellStart"/>
      <w:r>
        <w:rPr>
          <w:rFonts w:ascii="Calibri" w:hAnsi="Calibri" w:cs="Calibri"/>
          <w:b/>
          <w:bCs/>
        </w:rPr>
        <w:t>Shamwow</w:t>
      </w:r>
      <w:proofErr w:type="spellEnd"/>
      <w:r>
        <w:rPr>
          <w:rFonts w:ascii="Calibri" w:hAnsi="Calibri" w:cs="Calibri"/>
          <w:b/>
          <w:bCs/>
        </w:rPr>
        <w:t>: Fresh Courage</w:t>
      </w:r>
      <w:r w:rsidR="00092635">
        <w:rPr>
          <w:rFonts w:ascii="Calibri" w:hAnsi="Calibri" w:cs="Calibri"/>
          <w:b/>
          <w:bCs/>
        </w:rPr>
        <w:t xml:space="preserve"> (Part 1 of </w:t>
      </w:r>
      <w:r w:rsidR="00AB0DA9">
        <w:rPr>
          <w:rFonts w:ascii="Calibri" w:hAnsi="Calibri" w:cs="Calibri"/>
          <w:b/>
          <w:bCs/>
        </w:rPr>
        <w:t>4</w:t>
      </w:r>
      <w:r w:rsidR="00092635">
        <w:rPr>
          <w:rFonts w:ascii="Calibri" w:hAnsi="Calibri" w:cs="Calibri"/>
          <w:b/>
          <w:bCs/>
        </w:rPr>
        <w:t>)</w:t>
      </w:r>
    </w:p>
    <w:p w14:paraId="156A3DE0" w14:textId="0B96B1C5" w:rsidR="007A6325" w:rsidRPr="00A11D21" w:rsidRDefault="000C04C2" w:rsidP="009E4AB7">
      <w:pPr>
        <w:rPr>
          <w:rFonts w:ascii="Calibri" w:hAnsi="Calibri" w:cs="Calibri"/>
          <w:b/>
          <w:bCs/>
        </w:rPr>
      </w:pPr>
      <w:r>
        <w:rPr>
          <w:rFonts w:ascii="Calibri" w:hAnsi="Calibri" w:cs="Calibri"/>
          <w:b/>
          <w:bCs/>
        </w:rPr>
        <w:t>Judges 3:31</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1AAD4101" w14:textId="77777777" w:rsidR="000C04C2" w:rsidRPr="000C04C2" w:rsidRDefault="000C04C2" w:rsidP="000C04C2">
      <w:pPr>
        <w:spacing w:line="276" w:lineRule="auto"/>
        <w:rPr>
          <w:rFonts w:ascii="Calibri" w:hAnsi="Calibri"/>
        </w:rPr>
      </w:pPr>
      <w:r w:rsidRPr="000C04C2">
        <w:rPr>
          <w:rFonts w:ascii="Calibri" w:hAnsi="Calibri"/>
        </w:rPr>
        <w:t xml:space="preserve">Today, we're going to kick off this brand-new series, called “Fresh Start.” God has something that is so fresh and so powerful for us this year, and we don't want to miss that. </w:t>
      </w:r>
    </w:p>
    <w:p w14:paraId="03A38455" w14:textId="77777777" w:rsidR="000C04C2" w:rsidRPr="000C04C2" w:rsidRDefault="000C04C2" w:rsidP="000C04C2">
      <w:pPr>
        <w:spacing w:line="276" w:lineRule="auto"/>
        <w:rPr>
          <w:rFonts w:ascii="Calibri" w:hAnsi="Calibri"/>
        </w:rPr>
      </w:pPr>
    </w:p>
    <w:p w14:paraId="33185080" w14:textId="77777777" w:rsidR="000C04C2" w:rsidRPr="000C04C2" w:rsidRDefault="000C04C2" w:rsidP="000C04C2">
      <w:pPr>
        <w:spacing w:line="276" w:lineRule="auto"/>
        <w:rPr>
          <w:rFonts w:ascii="Calibri" w:hAnsi="Calibri"/>
        </w:rPr>
      </w:pPr>
      <w:r w:rsidRPr="000C04C2">
        <w:rPr>
          <w:rFonts w:ascii="Calibri" w:hAnsi="Calibri"/>
        </w:rPr>
        <w:t xml:space="preserve">“After Ehud, Shamgar son of </w:t>
      </w:r>
      <w:proofErr w:type="spellStart"/>
      <w:r w:rsidRPr="000C04C2">
        <w:rPr>
          <w:rFonts w:ascii="Calibri" w:hAnsi="Calibri"/>
        </w:rPr>
        <w:t>Anath</w:t>
      </w:r>
      <w:proofErr w:type="spellEnd"/>
      <w:r w:rsidRPr="000C04C2">
        <w:rPr>
          <w:rFonts w:ascii="Calibri" w:hAnsi="Calibri"/>
        </w:rPr>
        <w:t xml:space="preserve"> became judge. He also delivered Israel, striking down six hundred Philistines with a cattle prod” (Judges 3:31).</w:t>
      </w:r>
    </w:p>
    <w:p w14:paraId="46D50B00" w14:textId="77777777" w:rsidR="000C04C2" w:rsidRPr="000C04C2" w:rsidRDefault="000C04C2" w:rsidP="000C04C2">
      <w:pPr>
        <w:spacing w:line="276" w:lineRule="auto"/>
        <w:rPr>
          <w:rFonts w:ascii="Calibri" w:hAnsi="Calibri"/>
        </w:rPr>
      </w:pPr>
    </w:p>
    <w:p w14:paraId="7613EA4B" w14:textId="77777777" w:rsidR="000C04C2" w:rsidRPr="000C04C2" w:rsidRDefault="000C04C2" w:rsidP="000C04C2">
      <w:pPr>
        <w:spacing w:line="276" w:lineRule="auto"/>
        <w:rPr>
          <w:rFonts w:ascii="Calibri" w:hAnsi="Calibri"/>
        </w:rPr>
      </w:pPr>
      <w:r w:rsidRPr="000C04C2">
        <w:rPr>
          <w:rFonts w:ascii="Calibri" w:hAnsi="Calibri"/>
        </w:rPr>
        <w:t>That’s really good.</w:t>
      </w:r>
    </w:p>
    <w:p w14:paraId="751043A4" w14:textId="77777777" w:rsidR="000C04C2" w:rsidRPr="000C04C2" w:rsidRDefault="000C04C2" w:rsidP="000C04C2">
      <w:pPr>
        <w:spacing w:line="276" w:lineRule="auto"/>
        <w:rPr>
          <w:rFonts w:ascii="Calibri" w:hAnsi="Calibri"/>
        </w:rPr>
      </w:pPr>
    </w:p>
    <w:p w14:paraId="0BFFE949" w14:textId="77777777" w:rsidR="000C04C2" w:rsidRPr="000C04C2" w:rsidRDefault="000C04C2" w:rsidP="000C04C2">
      <w:pPr>
        <w:spacing w:line="276" w:lineRule="auto"/>
        <w:rPr>
          <w:rFonts w:ascii="Calibri" w:hAnsi="Calibri"/>
        </w:rPr>
      </w:pPr>
      <w:r w:rsidRPr="000C04C2">
        <w:rPr>
          <w:rFonts w:ascii="Calibri" w:hAnsi="Calibri"/>
        </w:rPr>
        <w:t>Today, I want to talk to you about a man by the name of Shamgar. When you hear his story, you will probably say, “</w:t>
      </w:r>
      <w:proofErr w:type="spellStart"/>
      <w:r w:rsidRPr="000C04C2">
        <w:rPr>
          <w:rFonts w:ascii="Calibri" w:hAnsi="Calibri"/>
        </w:rPr>
        <w:t>Shamwow</w:t>
      </w:r>
      <w:proofErr w:type="spellEnd"/>
      <w:r w:rsidRPr="000C04C2">
        <w:rPr>
          <w:rFonts w:ascii="Calibri" w:hAnsi="Calibri"/>
        </w:rPr>
        <w:t xml:space="preserve">.” </w:t>
      </w:r>
    </w:p>
    <w:p w14:paraId="73A54EFD" w14:textId="77777777" w:rsidR="000C04C2" w:rsidRPr="000C04C2" w:rsidRDefault="000C04C2" w:rsidP="000C04C2">
      <w:pPr>
        <w:spacing w:line="276" w:lineRule="auto"/>
        <w:rPr>
          <w:rFonts w:ascii="Calibri" w:hAnsi="Calibri"/>
        </w:rPr>
      </w:pPr>
    </w:p>
    <w:p w14:paraId="27D425F7" w14:textId="43C3896E" w:rsidR="000C04C2" w:rsidRPr="000C04C2" w:rsidRDefault="000C04C2" w:rsidP="000C04C2">
      <w:pPr>
        <w:spacing w:line="276" w:lineRule="auto"/>
        <w:rPr>
          <w:rFonts w:ascii="Calibri" w:hAnsi="Calibri"/>
        </w:rPr>
      </w:pPr>
      <w:r w:rsidRPr="000C04C2">
        <w:rPr>
          <w:rFonts w:ascii="Calibri" w:hAnsi="Calibri"/>
        </w:rPr>
        <w:t>Does anybody own a ShamWow? Anybody ever see that infomercial? Do you know what I’m talking about? I didn't even need a towel. I wanted to order one after seeing that. It was a such a great commercial just watching that guy. His name is Vince</w:t>
      </w:r>
      <w:r w:rsidR="005F4BB8">
        <w:rPr>
          <w:rFonts w:ascii="Calibri" w:hAnsi="Calibri"/>
        </w:rPr>
        <w:t>,</w:t>
      </w:r>
      <w:r w:rsidRPr="000C04C2">
        <w:rPr>
          <w:rFonts w:ascii="Calibri" w:hAnsi="Calibri"/>
        </w:rPr>
        <w:t xml:space="preserve"> they say. Love that. </w:t>
      </w:r>
    </w:p>
    <w:p w14:paraId="10C1377F" w14:textId="77777777" w:rsidR="000C04C2" w:rsidRPr="000C04C2" w:rsidRDefault="000C04C2" w:rsidP="000C04C2">
      <w:pPr>
        <w:spacing w:line="276" w:lineRule="auto"/>
        <w:rPr>
          <w:rFonts w:ascii="Calibri" w:hAnsi="Calibri"/>
        </w:rPr>
      </w:pPr>
    </w:p>
    <w:p w14:paraId="5F7AB08B" w14:textId="32C8286C" w:rsidR="000C04C2" w:rsidRPr="000C04C2" w:rsidRDefault="000C04C2" w:rsidP="000C04C2">
      <w:pPr>
        <w:spacing w:line="276" w:lineRule="auto"/>
        <w:rPr>
          <w:rFonts w:ascii="Calibri" w:hAnsi="Calibri"/>
        </w:rPr>
      </w:pPr>
      <w:r w:rsidRPr="000C04C2">
        <w:rPr>
          <w:rFonts w:ascii="Calibri" w:hAnsi="Calibri"/>
        </w:rPr>
        <w:t>When we hear about Shamgar, we have to say</w:t>
      </w:r>
      <w:r w:rsidR="005F4BB8">
        <w:rPr>
          <w:rFonts w:ascii="Calibri" w:hAnsi="Calibri"/>
        </w:rPr>
        <w:t>,</w:t>
      </w:r>
      <w:r w:rsidRPr="000C04C2">
        <w:rPr>
          <w:rFonts w:ascii="Calibri" w:hAnsi="Calibri"/>
        </w:rPr>
        <w:t xml:space="preserve"> </w:t>
      </w:r>
      <w:r w:rsidR="005F4BB8">
        <w:rPr>
          <w:rFonts w:ascii="Calibri" w:hAnsi="Calibri"/>
        </w:rPr>
        <w:t>“</w:t>
      </w:r>
      <w:proofErr w:type="spellStart"/>
      <w:r w:rsidRPr="000C04C2">
        <w:rPr>
          <w:rFonts w:ascii="Calibri" w:hAnsi="Calibri"/>
        </w:rPr>
        <w:t>Shamwow</w:t>
      </w:r>
      <w:proofErr w:type="spellEnd"/>
      <w:r w:rsidRPr="000C04C2">
        <w:rPr>
          <w:rFonts w:ascii="Calibri" w:hAnsi="Calibri"/>
        </w:rPr>
        <w:t>.</w:t>
      </w:r>
      <w:r w:rsidR="005F4BB8">
        <w:rPr>
          <w:rFonts w:ascii="Calibri" w:hAnsi="Calibri"/>
        </w:rPr>
        <w:t>”</w:t>
      </w:r>
      <w:r w:rsidRPr="000C04C2">
        <w:rPr>
          <w:rFonts w:ascii="Calibri" w:hAnsi="Calibri"/>
        </w:rPr>
        <w:t xml:space="preserve"> </w:t>
      </w:r>
    </w:p>
    <w:p w14:paraId="00D3A130" w14:textId="77777777" w:rsidR="000C04C2" w:rsidRPr="000C04C2" w:rsidRDefault="000C04C2" w:rsidP="000C04C2">
      <w:pPr>
        <w:spacing w:line="276" w:lineRule="auto"/>
        <w:rPr>
          <w:rFonts w:ascii="Calibri" w:hAnsi="Calibri"/>
        </w:rPr>
      </w:pPr>
    </w:p>
    <w:p w14:paraId="51DB5600" w14:textId="3F7C24C4" w:rsidR="000C04C2" w:rsidRPr="000C04C2" w:rsidRDefault="000C04C2" w:rsidP="000C04C2">
      <w:pPr>
        <w:spacing w:line="276" w:lineRule="auto"/>
        <w:rPr>
          <w:rFonts w:ascii="Calibri" w:hAnsi="Calibri"/>
        </w:rPr>
      </w:pPr>
      <w:r w:rsidRPr="000C04C2">
        <w:rPr>
          <w:rFonts w:ascii="Calibri" w:hAnsi="Calibri"/>
        </w:rPr>
        <w:t>Shamgar was a pretty bad dude. He took out 600 bad guys with a cattle prod. Anybody that was able to do that, I'm like, “Whoa, I want to hear his story.” Just the name Shamgar, you know this guy is a beast. What a name. His name was not Poindexter, his name was Shamgar. [growl]</w:t>
      </w:r>
      <w:r w:rsidRPr="000C04C2">
        <w:rPr>
          <w:rFonts w:ascii="Calibri" w:hAnsi="Calibri"/>
          <w:i/>
          <w:iCs/>
        </w:rPr>
        <w:t xml:space="preserve"> </w:t>
      </w:r>
      <w:r w:rsidRPr="000C04C2">
        <w:rPr>
          <w:rFonts w:ascii="Calibri" w:hAnsi="Calibri"/>
        </w:rPr>
        <w:t>Do you just feel the testosterone and the sweat dripping off of this dude? Shamgar. I feel the spirit of Russell Crowe or Vin Diesel or The Rock. Shamgar. [growl]</w:t>
      </w:r>
    </w:p>
    <w:p w14:paraId="667F143E" w14:textId="77777777" w:rsidR="000C04C2" w:rsidRPr="000C04C2" w:rsidRDefault="000C04C2" w:rsidP="000C04C2">
      <w:pPr>
        <w:spacing w:line="276" w:lineRule="auto"/>
        <w:rPr>
          <w:rFonts w:ascii="Calibri" w:hAnsi="Calibri"/>
        </w:rPr>
      </w:pPr>
    </w:p>
    <w:p w14:paraId="34387673" w14:textId="012E154B" w:rsidR="000C04C2" w:rsidRPr="000C04C2" w:rsidRDefault="000C04C2" w:rsidP="000C04C2">
      <w:pPr>
        <w:spacing w:line="276" w:lineRule="auto"/>
        <w:rPr>
          <w:rFonts w:ascii="Calibri" w:hAnsi="Calibri"/>
        </w:rPr>
      </w:pPr>
      <w:r w:rsidRPr="000C04C2">
        <w:rPr>
          <w:rFonts w:ascii="Calibri" w:hAnsi="Calibri"/>
        </w:rPr>
        <w:t xml:space="preserve">He reminds me of this guy named Francis </w:t>
      </w:r>
      <w:proofErr w:type="spellStart"/>
      <w:r w:rsidRPr="000C04C2">
        <w:rPr>
          <w:rFonts w:ascii="Calibri" w:hAnsi="Calibri"/>
        </w:rPr>
        <w:t>Ngannou</w:t>
      </w:r>
      <w:proofErr w:type="spellEnd"/>
      <w:r w:rsidRPr="000C04C2">
        <w:rPr>
          <w:rFonts w:ascii="Calibri" w:hAnsi="Calibri"/>
        </w:rPr>
        <w:t xml:space="preserve">, the MMA fighter. Do you know who that is? He's a bad dude. He's from Cameroon. He's like 6’4”, 6’5”, 260 pounds. He's the </w:t>
      </w:r>
      <w:proofErr w:type="spellStart"/>
      <w:r w:rsidRPr="000C04C2">
        <w:rPr>
          <w:rFonts w:ascii="Calibri" w:hAnsi="Calibri"/>
        </w:rPr>
        <w:t>baddest</w:t>
      </w:r>
      <w:proofErr w:type="spellEnd"/>
      <w:r w:rsidRPr="000C04C2">
        <w:rPr>
          <w:rFonts w:ascii="Calibri" w:hAnsi="Calibri"/>
        </w:rPr>
        <w:t xml:space="preserve"> heavyweight fighter in MMA. When he hits guys with an uppercut, he lifts them off the ground. This guy</w:t>
      </w:r>
      <w:r w:rsidR="005F4BB8">
        <w:rPr>
          <w:rFonts w:ascii="Calibri" w:hAnsi="Calibri"/>
        </w:rPr>
        <w:t xml:space="preserve"> i</w:t>
      </w:r>
      <w:r w:rsidRPr="000C04C2">
        <w:rPr>
          <w:rFonts w:ascii="Calibri" w:hAnsi="Calibri"/>
        </w:rPr>
        <w:t>s a total beast. I don't know if I would be intimidated by somebody named Francis</w:t>
      </w:r>
      <w:r w:rsidR="005F4BB8">
        <w:rPr>
          <w:rFonts w:ascii="Calibri" w:hAnsi="Calibri"/>
        </w:rPr>
        <w:t>, b</w:t>
      </w:r>
      <w:r w:rsidRPr="000C04C2">
        <w:rPr>
          <w:rFonts w:ascii="Calibri" w:hAnsi="Calibri"/>
        </w:rPr>
        <w:t xml:space="preserve">ut Francis </w:t>
      </w:r>
      <w:proofErr w:type="spellStart"/>
      <w:r w:rsidRPr="000C04C2">
        <w:rPr>
          <w:rFonts w:ascii="Calibri" w:hAnsi="Calibri"/>
        </w:rPr>
        <w:t>Ngannou’s</w:t>
      </w:r>
      <w:proofErr w:type="spellEnd"/>
      <w:r w:rsidRPr="000C04C2">
        <w:rPr>
          <w:rFonts w:ascii="Calibri" w:hAnsi="Calibri"/>
        </w:rPr>
        <w:t xml:space="preserve"> nickname is The Predator. I would be afraid of somebody who was called The Predator. </w:t>
      </w:r>
    </w:p>
    <w:p w14:paraId="7524F124" w14:textId="77777777" w:rsidR="000C04C2" w:rsidRPr="000C04C2" w:rsidRDefault="000C04C2" w:rsidP="000C04C2">
      <w:pPr>
        <w:spacing w:line="276" w:lineRule="auto"/>
        <w:rPr>
          <w:rFonts w:ascii="Calibri" w:hAnsi="Calibri"/>
        </w:rPr>
      </w:pPr>
    </w:p>
    <w:p w14:paraId="2543EA57" w14:textId="1C5A3C5B" w:rsidR="000C04C2" w:rsidRPr="000C04C2" w:rsidRDefault="000C04C2" w:rsidP="000C04C2">
      <w:pPr>
        <w:spacing w:line="276" w:lineRule="auto"/>
        <w:rPr>
          <w:rFonts w:ascii="Calibri" w:hAnsi="Calibri"/>
        </w:rPr>
      </w:pPr>
      <w:r w:rsidRPr="000C04C2">
        <w:rPr>
          <w:rFonts w:ascii="Calibri" w:hAnsi="Calibri"/>
        </w:rPr>
        <w:t xml:space="preserve">This is Shamgar. He's the predator. He rules in a time during the book of Judges. The book of Judges is a time in Hebrew history which is a </w:t>
      </w:r>
      <w:proofErr w:type="gramStart"/>
      <w:r w:rsidRPr="000C04C2">
        <w:rPr>
          <w:rFonts w:ascii="Calibri" w:hAnsi="Calibri"/>
        </w:rPr>
        <w:t>really dark</w:t>
      </w:r>
      <w:proofErr w:type="gramEnd"/>
      <w:r w:rsidRPr="000C04C2">
        <w:rPr>
          <w:rFonts w:ascii="Calibri" w:hAnsi="Calibri"/>
        </w:rPr>
        <w:t xml:space="preserve"> p</w:t>
      </w:r>
      <w:r w:rsidR="0077651F">
        <w:rPr>
          <w:rFonts w:ascii="Calibri" w:hAnsi="Calibri"/>
        </w:rPr>
        <w:t>eriod</w:t>
      </w:r>
      <w:r w:rsidRPr="000C04C2">
        <w:rPr>
          <w:rFonts w:ascii="Calibri" w:hAnsi="Calibri"/>
        </w:rPr>
        <w:t xml:space="preserve">. People are worshipping other idols. The Israelites don't have a king. They don't have any order. The Canaanite people are just </w:t>
      </w:r>
      <w:r w:rsidRPr="000C04C2">
        <w:rPr>
          <w:rFonts w:ascii="Calibri" w:hAnsi="Calibri"/>
        </w:rPr>
        <w:lastRenderedPageBreak/>
        <w:t>completely taking advantage of the Israelites. They're stealing their food, they're raping their wives, they're stealing their kids, they're killing people. The Hebrews are on the run, and they're afraid for their lives.</w:t>
      </w:r>
    </w:p>
    <w:p w14:paraId="3981D39D" w14:textId="77777777" w:rsidR="000C04C2" w:rsidRPr="000C04C2" w:rsidRDefault="000C04C2" w:rsidP="000C04C2">
      <w:pPr>
        <w:spacing w:line="276" w:lineRule="auto"/>
        <w:rPr>
          <w:rFonts w:ascii="Calibri" w:hAnsi="Calibri"/>
        </w:rPr>
      </w:pPr>
    </w:p>
    <w:p w14:paraId="449FF6DE" w14:textId="77777777" w:rsidR="000C04C2" w:rsidRPr="000C04C2" w:rsidRDefault="000C04C2" w:rsidP="000C04C2">
      <w:pPr>
        <w:spacing w:line="276" w:lineRule="auto"/>
        <w:rPr>
          <w:rFonts w:ascii="Calibri" w:hAnsi="Calibri"/>
        </w:rPr>
      </w:pPr>
      <w:r w:rsidRPr="000C04C2">
        <w:rPr>
          <w:rFonts w:ascii="Calibri" w:hAnsi="Calibri"/>
        </w:rPr>
        <w:t xml:space="preserve">But at some key points in history, throughout the book of Judges, God raises up a leader. In this particular instance in Judges 3, we find a man with an unusual character, who God picks to liberate, to protect, and to prevent the Jewish people from being completely annihilated. His name is Shamgar. </w:t>
      </w:r>
    </w:p>
    <w:p w14:paraId="47CE6B67" w14:textId="77777777" w:rsidR="000C04C2" w:rsidRPr="000C04C2" w:rsidRDefault="000C04C2" w:rsidP="000C04C2">
      <w:pPr>
        <w:spacing w:line="276" w:lineRule="auto"/>
        <w:rPr>
          <w:rFonts w:ascii="Calibri" w:hAnsi="Calibri"/>
        </w:rPr>
      </w:pPr>
    </w:p>
    <w:p w14:paraId="54FB3691" w14:textId="65C1E83A" w:rsidR="000C04C2" w:rsidRPr="000C04C2" w:rsidRDefault="000C04C2" w:rsidP="000C04C2">
      <w:pPr>
        <w:spacing w:line="276" w:lineRule="auto"/>
        <w:rPr>
          <w:rFonts w:ascii="Calibri" w:hAnsi="Calibri"/>
        </w:rPr>
      </w:pPr>
      <w:r w:rsidRPr="000C04C2">
        <w:rPr>
          <w:rFonts w:ascii="Calibri" w:hAnsi="Calibri"/>
        </w:rPr>
        <w:t xml:space="preserve">He's not a guy </w:t>
      </w:r>
      <w:r w:rsidR="005F4BB8">
        <w:rPr>
          <w:rFonts w:ascii="Calibri" w:hAnsi="Calibri"/>
        </w:rPr>
        <w:t>you’ve</w:t>
      </w:r>
      <w:r w:rsidRPr="000C04C2">
        <w:rPr>
          <w:rFonts w:ascii="Calibri" w:hAnsi="Calibri"/>
        </w:rPr>
        <w:t xml:space="preserve"> probably heard a whole lot about. He is a simple farmer. He's a rancher. He doesn't even own a sword. He has to use a cattle prod. Another translation calls it an ox goad, which is a real sophisticated way of saying cattle prod. That's his weapon, a cattle prod. He's a farmer. He's a rancher. He's kind of a nobody. He's like the most unlikely character. But Shamgar starts a new fresh chapter in the life of Israel. </w:t>
      </w:r>
    </w:p>
    <w:p w14:paraId="446944F2" w14:textId="77777777" w:rsidR="000C04C2" w:rsidRPr="000C04C2" w:rsidRDefault="000C04C2" w:rsidP="000C04C2">
      <w:pPr>
        <w:spacing w:line="276" w:lineRule="auto"/>
        <w:rPr>
          <w:rFonts w:ascii="Calibri" w:hAnsi="Calibri"/>
        </w:rPr>
      </w:pPr>
    </w:p>
    <w:p w14:paraId="1586E3D0" w14:textId="500DDBCD" w:rsidR="000C04C2" w:rsidRPr="000C04C2" w:rsidRDefault="000C04C2" w:rsidP="000C04C2">
      <w:pPr>
        <w:spacing w:line="276" w:lineRule="auto"/>
        <w:rPr>
          <w:rFonts w:ascii="Calibri" w:hAnsi="Calibri"/>
        </w:rPr>
      </w:pPr>
      <w:r w:rsidRPr="000C04C2">
        <w:rPr>
          <w:rFonts w:ascii="Calibri" w:hAnsi="Calibri"/>
        </w:rPr>
        <w:t xml:space="preserve">I believe that </w:t>
      </w:r>
      <w:proofErr w:type="gramStart"/>
      <w:r w:rsidRPr="000C04C2">
        <w:rPr>
          <w:rFonts w:ascii="Calibri" w:hAnsi="Calibri"/>
        </w:rPr>
        <w:t>in order for</w:t>
      </w:r>
      <w:proofErr w:type="gramEnd"/>
      <w:r w:rsidRPr="000C04C2">
        <w:rPr>
          <w:rFonts w:ascii="Calibri" w:hAnsi="Calibri"/>
        </w:rPr>
        <w:t xml:space="preserve"> us to have a fresh start to </w:t>
      </w:r>
      <w:r w:rsidR="0077651F">
        <w:rPr>
          <w:rFonts w:ascii="Calibri" w:hAnsi="Calibri"/>
        </w:rPr>
        <w:t>the new year</w:t>
      </w:r>
      <w:r w:rsidRPr="000C04C2">
        <w:rPr>
          <w:rFonts w:ascii="Calibri" w:hAnsi="Calibri"/>
        </w:rPr>
        <w:t xml:space="preserve">, we need to be people of great courage. We need fresh courage. We need some more courage to face the challenges that are before us in the next 12-18 months. We need courage. We need the Lord. We need a fresh confidence, a fresh faith, a fresh empowerment from God to help us to put </w:t>
      </w:r>
      <w:r w:rsidR="0077651F">
        <w:rPr>
          <w:rFonts w:ascii="Calibri" w:hAnsi="Calibri"/>
        </w:rPr>
        <w:t>last year</w:t>
      </w:r>
      <w:r w:rsidRPr="000C04C2">
        <w:rPr>
          <w:rFonts w:ascii="Calibri" w:hAnsi="Calibri"/>
        </w:rPr>
        <w:t xml:space="preserve"> behind us and to embrace </w:t>
      </w:r>
      <w:r w:rsidR="0077651F">
        <w:rPr>
          <w:rFonts w:ascii="Calibri" w:hAnsi="Calibri"/>
        </w:rPr>
        <w:t>the new year</w:t>
      </w:r>
      <w:r w:rsidRPr="000C04C2">
        <w:rPr>
          <w:rFonts w:ascii="Calibri" w:hAnsi="Calibri"/>
        </w:rPr>
        <w:t xml:space="preserve">. </w:t>
      </w:r>
    </w:p>
    <w:p w14:paraId="72DE6B9D" w14:textId="77777777" w:rsidR="000C04C2" w:rsidRPr="000C04C2" w:rsidRDefault="000C04C2" w:rsidP="000C04C2">
      <w:pPr>
        <w:spacing w:line="276" w:lineRule="auto"/>
        <w:rPr>
          <w:rFonts w:ascii="Calibri" w:hAnsi="Calibri"/>
        </w:rPr>
      </w:pPr>
    </w:p>
    <w:p w14:paraId="59D36A0F" w14:textId="16AE579F" w:rsidR="000C04C2" w:rsidRPr="000C04C2" w:rsidRDefault="000C04C2" w:rsidP="000C04C2">
      <w:pPr>
        <w:spacing w:line="276" w:lineRule="auto"/>
        <w:rPr>
          <w:rFonts w:ascii="Calibri" w:hAnsi="Calibri"/>
        </w:rPr>
      </w:pPr>
      <w:r w:rsidRPr="000C04C2">
        <w:rPr>
          <w:rFonts w:ascii="Calibri" w:hAnsi="Calibri"/>
        </w:rPr>
        <w:t xml:space="preserve">How many of us have some things from </w:t>
      </w:r>
      <w:r w:rsidR="0077651F">
        <w:rPr>
          <w:rFonts w:ascii="Calibri" w:hAnsi="Calibri"/>
        </w:rPr>
        <w:t>the past</w:t>
      </w:r>
      <w:r w:rsidRPr="000C04C2">
        <w:rPr>
          <w:rFonts w:ascii="Calibri" w:hAnsi="Calibri"/>
        </w:rPr>
        <w:t xml:space="preserve"> we'd like to forget about? A bunch of us. But in order to do that, we have to have some fresh courage. We need the spirit of Shamgar to give us courage. </w:t>
      </w:r>
    </w:p>
    <w:p w14:paraId="1E989D63" w14:textId="77777777" w:rsidR="000C04C2" w:rsidRPr="000C04C2" w:rsidRDefault="000C04C2" w:rsidP="000C04C2">
      <w:pPr>
        <w:spacing w:line="276" w:lineRule="auto"/>
        <w:rPr>
          <w:rFonts w:ascii="Calibri" w:hAnsi="Calibri"/>
        </w:rPr>
      </w:pPr>
    </w:p>
    <w:p w14:paraId="5FDAB3EF" w14:textId="77777777" w:rsidR="000C04C2" w:rsidRPr="000C04C2" w:rsidRDefault="000C04C2" w:rsidP="000C04C2">
      <w:pPr>
        <w:spacing w:line="276" w:lineRule="auto"/>
        <w:rPr>
          <w:rFonts w:ascii="Calibri" w:hAnsi="Calibri"/>
        </w:rPr>
      </w:pPr>
      <w:r w:rsidRPr="000C04C2">
        <w:rPr>
          <w:rFonts w:ascii="Calibri" w:hAnsi="Calibri"/>
        </w:rPr>
        <w:t xml:space="preserve">Shamgar was a courageous man. He was extremely courageous. He was under attack and yet, in this moment, he chose to do something that was so fresh and so powerful. </w:t>
      </w:r>
    </w:p>
    <w:p w14:paraId="6435B0E9" w14:textId="77777777" w:rsidR="000C04C2" w:rsidRPr="000C04C2" w:rsidRDefault="000C04C2" w:rsidP="000C04C2">
      <w:pPr>
        <w:spacing w:line="276" w:lineRule="auto"/>
        <w:rPr>
          <w:rFonts w:ascii="Calibri" w:hAnsi="Calibri"/>
        </w:rPr>
      </w:pPr>
    </w:p>
    <w:p w14:paraId="7AD0D9B8" w14:textId="77777777" w:rsidR="000C04C2" w:rsidRPr="000C04C2" w:rsidRDefault="000C04C2" w:rsidP="000C04C2">
      <w:pPr>
        <w:spacing w:line="276" w:lineRule="auto"/>
        <w:rPr>
          <w:rFonts w:ascii="Calibri" w:hAnsi="Calibri"/>
        </w:rPr>
      </w:pPr>
      <w:r w:rsidRPr="000C04C2">
        <w:rPr>
          <w:rFonts w:ascii="Calibri" w:hAnsi="Calibri"/>
        </w:rPr>
        <w:t xml:space="preserve">I want you to notice three things from the life of Shamgar that I believe are going to help you take your life to a new level in the coming year. </w:t>
      </w:r>
    </w:p>
    <w:p w14:paraId="393D6A72" w14:textId="77777777" w:rsidR="000C04C2" w:rsidRPr="000C04C2" w:rsidRDefault="000C04C2" w:rsidP="000C04C2">
      <w:pPr>
        <w:spacing w:line="276" w:lineRule="auto"/>
        <w:rPr>
          <w:rFonts w:ascii="Calibri" w:hAnsi="Calibri"/>
        </w:rPr>
      </w:pPr>
    </w:p>
    <w:p w14:paraId="042961F9" w14:textId="77777777" w:rsidR="000C04C2" w:rsidRPr="000C04C2" w:rsidRDefault="000C04C2" w:rsidP="000C04C2">
      <w:pPr>
        <w:spacing w:line="276" w:lineRule="auto"/>
        <w:rPr>
          <w:rFonts w:ascii="Calibri" w:hAnsi="Calibri"/>
          <w:b/>
          <w:bCs/>
        </w:rPr>
      </w:pPr>
      <w:r w:rsidRPr="000C04C2">
        <w:rPr>
          <w:rFonts w:ascii="Calibri" w:hAnsi="Calibri"/>
          <w:b/>
          <w:bCs/>
        </w:rPr>
        <w:t>1. START WHERE YOU ARE</w:t>
      </w:r>
    </w:p>
    <w:p w14:paraId="42A036AB" w14:textId="77777777" w:rsidR="000C04C2" w:rsidRPr="000C04C2" w:rsidRDefault="000C04C2" w:rsidP="000C04C2">
      <w:pPr>
        <w:spacing w:line="276" w:lineRule="auto"/>
        <w:rPr>
          <w:rFonts w:ascii="Calibri" w:hAnsi="Calibri"/>
        </w:rPr>
      </w:pPr>
    </w:p>
    <w:p w14:paraId="175E1437" w14:textId="77777777" w:rsidR="000C04C2" w:rsidRPr="000C04C2" w:rsidRDefault="000C04C2" w:rsidP="000C04C2">
      <w:pPr>
        <w:spacing w:line="276" w:lineRule="auto"/>
        <w:rPr>
          <w:rFonts w:ascii="Calibri" w:hAnsi="Calibri"/>
        </w:rPr>
      </w:pPr>
      <w:r w:rsidRPr="000C04C2">
        <w:rPr>
          <w:rFonts w:ascii="Calibri" w:hAnsi="Calibri"/>
        </w:rPr>
        <w:t xml:space="preserve">We can’t make excuses. We have to start where we are. </w:t>
      </w:r>
    </w:p>
    <w:p w14:paraId="0F3A5082" w14:textId="77777777" w:rsidR="000C04C2" w:rsidRPr="000C04C2" w:rsidRDefault="000C04C2" w:rsidP="000C04C2">
      <w:pPr>
        <w:spacing w:line="276" w:lineRule="auto"/>
        <w:rPr>
          <w:rFonts w:ascii="Calibri" w:hAnsi="Calibri"/>
        </w:rPr>
      </w:pPr>
    </w:p>
    <w:p w14:paraId="4B2F4C7D" w14:textId="77777777" w:rsidR="000C04C2" w:rsidRPr="000C04C2" w:rsidRDefault="000C04C2" w:rsidP="000C04C2">
      <w:pPr>
        <w:spacing w:line="276" w:lineRule="auto"/>
        <w:rPr>
          <w:rFonts w:ascii="Calibri" w:hAnsi="Calibri"/>
        </w:rPr>
      </w:pPr>
      <w:r w:rsidRPr="000C04C2">
        <w:rPr>
          <w:rFonts w:ascii="Calibri" w:hAnsi="Calibri"/>
        </w:rPr>
        <w:t xml:space="preserve">Shamgar is not in a great place. First of all, the Canaanites are completely exploiting the Hebrews. The guy didn't even have a weapon. He's a farmer. He's a rancher. The Israelites are </w:t>
      </w:r>
      <w:r w:rsidRPr="000C04C2">
        <w:rPr>
          <w:rFonts w:ascii="Calibri" w:hAnsi="Calibri"/>
        </w:rPr>
        <w:lastRenderedPageBreak/>
        <w:t xml:space="preserve">not organized. There is no army. There is no resistance movement. It's just everybody doing their own thing, hoping for the best. </w:t>
      </w:r>
    </w:p>
    <w:p w14:paraId="70963944" w14:textId="77777777" w:rsidR="000C04C2" w:rsidRPr="000C04C2" w:rsidRDefault="000C04C2" w:rsidP="000C04C2">
      <w:pPr>
        <w:spacing w:line="276" w:lineRule="auto"/>
        <w:rPr>
          <w:rFonts w:ascii="Calibri" w:hAnsi="Calibri"/>
        </w:rPr>
      </w:pPr>
    </w:p>
    <w:p w14:paraId="4E1FC815" w14:textId="77777777" w:rsidR="000C04C2" w:rsidRPr="000C04C2" w:rsidRDefault="000C04C2" w:rsidP="000C04C2">
      <w:pPr>
        <w:spacing w:line="276" w:lineRule="auto"/>
        <w:rPr>
          <w:rFonts w:ascii="Calibri" w:hAnsi="Calibri"/>
        </w:rPr>
      </w:pPr>
      <w:r w:rsidRPr="000C04C2">
        <w:rPr>
          <w:rFonts w:ascii="Calibri" w:hAnsi="Calibri"/>
        </w:rPr>
        <w:t xml:space="preserve">Furthermore, Shamgar’s name is not even a Hebrew name. In Bible times, the meaning of your name had everything to do with who you are. Today, we name our kids like, “Oh, I thought it was a cool name.” But in biblical times, names mean something. The name Shamgar is not a Hebrew name. It's a Canaanite name. </w:t>
      </w:r>
    </w:p>
    <w:p w14:paraId="344BBA80" w14:textId="77777777" w:rsidR="000C04C2" w:rsidRPr="000C04C2" w:rsidRDefault="000C04C2" w:rsidP="000C04C2">
      <w:pPr>
        <w:spacing w:line="276" w:lineRule="auto"/>
        <w:rPr>
          <w:rFonts w:ascii="Calibri" w:hAnsi="Calibri"/>
        </w:rPr>
      </w:pPr>
    </w:p>
    <w:p w14:paraId="14F0937C" w14:textId="77777777" w:rsidR="005F4BB8" w:rsidRDefault="000C04C2" w:rsidP="000C04C2">
      <w:pPr>
        <w:spacing w:line="276" w:lineRule="auto"/>
        <w:rPr>
          <w:rFonts w:ascii="Calibri" w:hAnsi="Calibri"/>
        </w:rPr>
      </w:pPr>
      <w:r w:rsidRPr="000C04C2">
        <w:rPr>
          <w:rFonts w:ascii="Calibri" w:hAnsi="Calibri"/>
        </w:rPr>
        <w:t xml:space="preserve">Furthermore, the Bible says his father was a man named </w:t>
      </w:r>
      <w:proofErr w:type="spellStart"/>
      <w:r w:rsidRPr="000C04C2">
        <w:rPr>
          <w:rFonts w:ascii="Calibri" w:hAnsi="Calibri"/>
        </w:rPr>
        <w:t>Anath</w:t>
      </w:r>
      <w:proofErr w:type="spellEnd"/>
      <w:r w:rsidRPr="000C04C2">
        <w:rPr>
          <w:rFonts w:ascii="Calibri" w:hAnsi="Calibri"/>
        </w:rPr>
        <w:t xml:space="preserve">. </w:t>
      </w:r>
      <w:proofErr w:type="spellStart"/>
      <w:r w:rsidRPr="000C04C2">
        <w:rPr>
          <w:rFonts w:ascii="Calibri" w:hAnsi="Calibri"/>
        </w:rPr>
        <w:t>Anath</w:t>
      </w:r>
      <w:proofErr w:type="spellEnd"/>
      <w:r w:rsidRPr="000C04C2">
        <w:rPr>
          <w:rFonts w:ascii="Calibri" w:hAnsi="Calibri"/>
        </w:rPr>
        <w:t xml:space="preserve"> is a Canaanite goddess of sex and war that was worshipped by the pagan people. It's pretty obvious that Shamgar didn't grow up in a household that was really committed to the Lord. </w:t>
      </w:r>
    </w:p>
    <w:p w14:paraId="5564902B" w14:textId="77777777" w:rsidR="005F4BB8" w:rsidRDefault="005F4BB8" w:rsidP="000C04C2">
      <w:pPr>
        <w:spacing w:line="276" w:lineRule="auto"/>
        <w:rPr>
          <w:rFonts w:ascii="Calibri" w:hAnsi="Calibri"/>
        </w:rPr>
      </w:pPr>
    </w:p>
    <w:p w14:paraId="0DA38748" w14:textId="77777777" w:rsidR="005F4BB8" w:rsidRDefault="000C04C2" w:rsidP="000C04C2">
      <w:pPr>
        <w:spacing w:line="276" w:lineRule="auto"/>
        <w:rPr>
          <w:rFonts w:ascii="Calibri" w:hAnsi="Calibri"/>
        </w:rPr>
      </w:pPr>
      <w:r w:rsidRPr="000C04C2">
        <w:rPr>
          <w:rFonts w:ascii="Calibri" w:hAnsi="Calibri"/>
        </w:rPr>
        <w:t>Biblical scholars have debated and discussed whether Shamgar was really a Hebrew or not. I think that he probably was a Hebrew because he becomes the judge of Israel. It's logical to think that he was Jewish.</w:t>
      </w:r>
    </w:p>
    <w:p w14:paraId="1B39BEC6" w14:textId="77777777" w:rsidR="005F4BB8" w:rsidRDefault="005F4BB8" w:rsidP="000C04C2">
      <w:pPr>
        <w:spacing w:line="276" w:lineRule="auto"/>
        <w:rPr>
          <w:rFonts w:ascii="Calibri" w:hAnsi="Calibri"/>
        </w:rPr>
      </w:pPr>
    </w:p>
    <w:p w14:paraId="583E976A" w14:textId="55899C30" w:rsidR="000C04C2" w:rsidRPr="000C04C2" w:rsidRDefault="000C04C2" w:rsidP="000C04C2">
      <w:pPr>
        <w:spacing w:line="276" w:lineRule="auto"/>
        <w:rPr>
          <w:rFonts w:ascii="Calibri" w:hAnsi="Calibri"/>
        </w:rPr>
      </w:pPr>
      <w:r w:rsidRPr="000C04C2">
        <w:rPr>
          <w:rFonts w:ascii="Calibri" w:hAnsi="Calibri"/>
        </w:rPr>
        <w:t xml:space="preserve">I think the point that the Scripture is making here is probably that Shamgar grew up in a backslidden Hebrew family. In other words, he was a Jew, but he lived in a Canaanite culture. Kind of like we do as Christians sometimes. Instead of standing out as the light of the world, sometimes we blend in and we do everything that all of the non-believing people are doing around us. Many times the light that is supposed to shine so brightly gets put out because we're so busy being like everybody else. I think perhaps this is the life of Shamgar. </w:t>
      </w:r>
    </w:p>
    <w:p w14:paraId="7443B251" w14:textId="77777777" w:rsidR="000C04C2" w:rsidRPr="000C04C2" w:rsidRDefault="000C04C2" w:rsidP="000C04C2">
      <w:pPr>
        <w:spacing w:line="276" w:lineRule="auto"/>
        <w:rPr>
          <w:rFonts w:ascii="Calibri" w:hAnsi="Calibri"/>
        </w:rPr>
      </w:pPr>
    </w:p>
    <w:p w14:paraId="641CD472" w14:textId="77777777" w:rsidR="000C04C2" w:rsidRPr="000C04C2" w:rsidRDefault="000C04C2" w:rsidP="000C04C2">
      <w:pPr>
        <w:spacing w:line="276" w:lineRule="auto"/>
        <w:rPr>
          <w:rFonts w:ascii="Calibri" w:hAnsi="Calibri"/>
        </w:rPr>
      </w:pPr>
      <w:r w:rsidRPr="000C04C2">
        <w:rPr>
          <w:rFonts w:ascii="Calibri" w:hAnsi="Calibri"/>
        </w:rPr>
        <w:t xml:space="preserve">His father is named after the Canaanite goddess. He has a non-Hebrew name. He's just a Jewish guy, but he has blended in with this Hebrew culture. You would think that somebody with such a background would not step forward in such courageous faith. </w:t>
      </w:r>
    </w:p>
    <w:p w14:paraId="410EFF8B" w14:textId="77777777" w:rsidR="000C04C2" w:rsidRPr="000C04C2" w:rsidRDefault="000C04C2" w:rsidP="000C04C2">
      <w:pPr>
        <w:spacing w:line="276" w:lineRule="auto"/>
        <w:rPr>
          <w:rFonts w:ascii="Calibri" w:hAnsi="Calibri"/>
        </w:rPr>
      </w:pPr>
    </w:p>
    <w:p w14:paraId="776E4113" w14:textId="11586389" w:rsidR="000C04C2" w:rsidRPr="000C04C2" w:rsidRDefault="000C04C2" w:rsidP="000C04C2">
      <w:pPr>
        <w:spacing w:line="276" w:lineRule="auto"/>
        <w:rPr>
          <w:rFonts w:ascii="Calibri" w:hAnsi="Calibri"/>
        </w:rPr>
      </w:pPr>
      <w:r w:rsidRPr="000C04C2">
        <w:rPr>
          <w:rFonts w:ascii="Calibri" w:hAnsi="Calibri"/>
        </w:rPr>
        <w:t xml:space="preserve">The question is, then how could he be the leader? How could he be the judge? I believe that was because it was the grace of God. </w:t>
      </w:r>
    </w:p>
    <w:p w14:paraId="5BC35DFA" w14:textId="77777777" w:rsidR="000C04C2" w:rsidRPr="000C04C2" w:rsidRDefault="000C04C2" w:rsidP="000C04C2">
      <w:pPr>
        <w:spacing w:line="276" w:lineRule="auto"/>
        <w:rPr>
          <w:rFonts w:ascii="Calibri" w:hAnsi="Calibri"/>
        </w:rPr>
      </w:pPr>
    </w:p>
    <w:p w14:paraId="70F92532" w14:textId="195DADA1" w:rsidR="000C04C2" w:rsidRPr="000C04C2" w:rsidRDefault="000C04C2" w:rsidP="000C04C2">
      <w:pPr>
        <w:spacing w:line="276" w:lineRule="auto"/>
        <w:rPr>
          <w:rFonts w:ascii="Calibri" w:hAnsi="Calibri"/>
        </w:rPr>
      </w:pPr>
      <w:r w:rsidRPr="000C04C2">
        <w:rPr>
          <w:rFonts w:ascii="Calibri" w:hAnsi="Calibri"/>
        </w:rPr>
        <w:t>When you put the grace of God into the equation, you begin to see people do unusual things. You begin to see people who are backslidden, who have never been people of faith,</w:t>
      </w:r>
      <w:r w:rsidR="005F4BB8">
        <w:rPr>
          <w:rFonts w:ascii="Calibri" w:hAnsi="Calibri"/>
        </w:rPr>
        <w:t xml:space="preserve"> </w:t>
      </w:r>
      <w:r w:rsidRPr="000C04C2">
        <w:rPr>
          <w:rFonts w:ascii="Calibri" w:hAnsi="Calibri"/>
        </w:rPr>
        <w:t xml:space="preserve">who have never served God, all of a sudden when they meet the grace of God, they start to do miracles for God. They start to do amazing things for God. </w:t>
      </w:r>
    </w:p>
    <w:p w14:paraId="2114E627" w14:textId="77777777" w:rsidR="000C04C2" w:rsidRPr="000C04C2" w:rsidRDefault="000C04C2" w:rsidP="000C04C2">
      <w:pPr>
        <w:spacing w:line="276" w:lineRule="auto"/>
        <w:rPr>
          <w:rFonts w:ascii="Calibri" w:hAnsi="Calibri"/>
        </w:rPr>
      </w:pPr>
    </w:p>
    <w:p w14:paraId="39CE2ABA" w14:textId="77777777" w:rsidR="000C04C2" w:rsidRPr="000C04C2" w:rsidRDefault="000C04C2" w:rsidP="000C04C2">
      <w:pPr>
        <w:spacing w:line="276" w:lineRule="auto"/>
        <w:rPr>
          <w:rFonts w:ascii="Calibri" w:hAnsi="Calibri"/>
        </w:rPr>
      </w:pPr>
      <w:r w:rsidRPr="000C04C2">
        <w:rPr>
          <w:rFonts w:ascii="Calibri" w:hAnsi="Calibri"/>
        </w:rPr>
        <w:t>The way that we start in life is not always the way that we finish. There's something that's different. But we have to start where we are.</w:t>
      </w:r>
    </w:p>
    <w:p w14:paraId="354A0321" w14:textId="77777777" w:rsidR="000C04C2" w:rsidRPr="000C04C2" w:rsidRDefault="000C04C2" w:rsidP="000C04C2">
      <w:pPr>
        <w:spacing w:line="276" w:lineRule="auto"/>
        <w:rPr>
          <w:rFonts w:ascii="Calibri" w:hAnsi="Calibri"/>
        </w:rPr>
      </w:pPr>
    </w:p>
    <w:p w14:paraId="7366CF7E" w14:textId="77777777" w:rsidR="000C04C2" w:rsidRPr="000C04C2" w:rsidRDefault="000C04C2" w:rsidP="000C04C2">
      <w:pPr>
        <w:spacing w:line="276" w:lineRule="auto"/>
        <w:rPr>
          <w:rFonts w:ascii="Calibri" w:hAnsi="Calibri"/>
        </w:rPr>
      </w:pPr>
      <w:r w:rsidRPr="000C04C2">
        <w:rPr>
          <w:rFonts w:ascii="Calibri" w:hAnsi="Calibri"/>
        </w:rPr>
        <w:t>Sometimes we sit around, wishing that we were somewhere else. We're wishing so much that I could start there, or I could start over here, or I can start up here. But in reality, we have to start where we are.</w:t>
      </w:r>
    </w:p>
    <w:p w14:paraId="4A33120E" w14:textId="77777777" w:rsidR="000C04C2" w:rsidRPr="000C04C2" w:rsidRDefault="000C04C2" w:rsidP="000C04C2">
      <w:pPr>
        <w:spacing w:line="276" w:lineRule="auto"/>
        <w:rPr>
          <w:rFonts w:ascii="Calibri" w:hAnsi="Calibri"/>
        </w:rPr>
      </w:pPr>
    </w:p>
    <w:p w14:paraId="2448718A" w14:textId="77777777" w:rsidR="000C04C2" w:rsidRPr="000C04C2" w:rsidRDefault="000C04C2" w:rsidP="000C04C2">
      <w:pPr>
        <w:spacing w:line="276" w:lineRule="auto"/>
        <w:rPr>
          <w:rFonts w:ascii="Calibri" w:hAnsi="Calibri"/>
        </w:rPr>
      </w:pPr>
      <w:r w:rsidRPr="000C04C2">
        <w:rPr>
          <w:rFonts w:ascii="Calibri" w:hAnsi="Calibri"/>
        </w:rPr>
        <w:t xml:space="preserve">Shamgar realized one day, “They’re taking advantage of us. The people are dying, I have to do something. People are dying. I have to help. I can't just stand around anymore.” Start where you are. “I don't have the weapons I wish that I had. I don't have the background I wish that I had. I don't have the expertise that I wish that I had. I don't have the training or the time that I wish that I had, but I have to do something.” Start where you are. </w:t>
      </w:r>
    </w:p>
    <w:p w14:paraId="0A38756E" w14:textId="77777777" w:rsidR="000C04C2" w:rsidRPr="000C04C2" w:rsidRDefault="000C04C2" w:rsidP="000C04C2">
      <w:pPr>
        <w:spacing w:line="276" w:lineRule="auto"/>
        <w:rPr>
          <w:rFonts w:ascii="Calibri" w:hAnsi="Calibri"/>
        </w:rPr>
      </w:pPr>
    </w:p>
    <w:p w14:paraId="32FDBC94" w14:textId="77777777" w:rsidR="000C04C2" w:rsidRPr="000C04C2" w:rsidRDefault="000C04C2" w:rsidP="000C04C2">
      <w:pPr>
        <w:spacing w:line="276" w:lineRule="auto"/>
        <w:rPr>
          <w:rFonts w:ascii="Calibri" w:hAnsi="Calibri"/>
        </w:rPr>
      </w:pPr>
      <w:r w:rsidRPr="000C04C2">
        <w:rPr>
          <w:rFonts w:ascii="Calibri" w:hAnsi="Calibri"/>
        </w:rPr>
        <w:t xml:space="preserve">Courageous people start where they are instead of moaning about where they're not. </w:t>
      </w:r>
    </w:p>
    <w:p w14:paraId="4B383568" w14:textId="77777777" w:rsidR="000C04C2" w:rsidRPr="000C04C2" w:rsidRDefault="000C04C2" w:rsidP="000C04C2">
      <w:pPr>
        <w:spacing w:line="276" w:lineRule="auto"/>
        <w:rPr>
          <w:rFonts w:ascii="Calibri" w:hAnsi="Calibri"/>
        </w:rPr>
      </w:pPr>
    </w:p>
    <w:p w14:paraId="4665C719" w14:textId="77777777" w:rsidR="000C04C2" w:rsidRPr="000C04C2" w:rsidRDefault="000C04C2" w:rsidP="000C04C2">
      <w:pPr>
        <w:spacing w:line="276" w:lineRule="auto"/>
        <w:rPr>
          <w:rFonts w:ascii="Calibri" w:hAnsi="Calibri"/>
        </w:rPr>
      </w:pPr>
      <w:r w:rsidRPr="000C04C2">
        <w:rPr>
          <w:rFonts w:ascii="Calibri" w:hAnsi="Calibri"/>
        </w:rPr>
        <w:t xml:space="preserve">Shamgar was a pagan, but he was a peasant too. The guy didn't even own a sword. He slayed 600 Philistines. Wow. He's totally the wrong guy for the right time. </w:t>
      </w:r>
    </w:p>
    <w:p w14:paraId="4993EEA3" w14:textId="77777777" w:rsidR="000C04C2" w:rsidRPr="000C04C2" w:rsidRDefault="000C04C2" w:rsidP="000C04C2">
      <w:pPr>
        <w:spacing w:line="276" w:lineRule="auto"/>
        <w:rPr>
          <w:rFonts w:ascii="Calibri" w:hAnsi="Calibri"/>
        </w:rPr>
      </w:pPr>
    </w:p>
    <w:p w14:paraId="4B36B3EA" w14:textId="77777777" w:rsidR="000C04C2" w:rsidRPr="000C04C2" w:rsidRDefault="000C04C2" w:rsidP="000C04C2">
      <w:pPr>
        <w:spacing w:line="276" w:lineRule="auto"/>
        <w:rPr>
          <w:rFonts w:ascii="Calibri" w:hAnsi="Calibri"/>
        </w:rPr>
      </w:pPr>
      <w:r w:rsidRPr="000C04C2">
        <w:rPr>
          <w:rFonts w:ascii="Calibri" w:hAnsi="Calibri"/>
        </w:rPr>
        <w:t>I think 1 Corinthians 1:27 may have had Shamgar in mind when the Apostle Paul penned these words:</w:t>
      </w:r>
    </w:p>
    <w:p w14:paraId="0CA0E38A" w14:textId="77777777" w:rsidR="000C04C2" w:rsidRPr="000C04C2" w:rsidRDefault="000C04C2" w:rsidP="000C04C2">
      <w:pPr>
        <w:spacing w:line="276" w:lineRule="auto"/>
        <w:rPr>
          <w:rFonts w:ascii="Calibri" w:hAnsi="Calibri"/>
        </w:rPr>
      </w:pPr>
    </w:p>
    <w:p w14:paraId="1345DC35" w14:textId="77777777" w:rsidR="000C04C2" w:rsidRPr="000C04C2" w:rsidRDefault="000C04C2" w:rsidP="000C04C2">
      <w:pPr>
        <w:spacing w:line="276" w:lineRule="auto"/>
        <w:rPr>
          <w:rFonts w:ascii="Calibri" w:hAnsi="Calibri"/>
        </w:rPr>
      </w:pPr>
      <w:r w:rsidRPr="000C04C2">
        <w:rPr>
          <w:rFonts w:ascii="Calibri" w:hAnsi="Calibri"/>
          <w:b/>
          <w:bCs/>
        </w:rPr>
        <w:t>“</w:t>
      </w:r>
      <w:r w:rsidRPr="000C04C2">
        <w:rPr>
          <w:rFonts w:ascii="Calibri" w:hAnsi="Calibri"/>
        </w:rPr>
        <w:t>God has chosen what is foolish in the world to shame the wise, and God has chosen what is weak in the world to shame the strong” (1 Corinthians 1:27).</w:t>
      </w:r>
    </w:p>
    <w:p w14:paraId="7A1DA422" w14:textId="77777777" w:rsidR="000C04C2" w:rsidRPr="000C04C2" w:rsidRDefault="000C04C2" w:rsidP="000C04C2">
      <w:pPr>
        <w:spacing w:line="276" w:lineRule="auto"/>
        <w:rPr>
          <w:rFonts w:ascii="Calibri" w:hAnsi="Calibri"/>
        </w:rPr>
      </w:pPr>
    </w:p>
    <w:p w14:paraId="5E2EA61C" w14:textId="77777777" w:rsidR="000C04C2" w:rsidRPr="000C04C2" w:rsidRDefault="000C04C2" w:rsidP="000C04C2">
      <w:pPr>
        <w:spacing w:line="276" w:lineRule="auto"/>
        <w:rPr>
          <w:rFonts w:ascii="Calibri" w:hAnsi="Calibri"/>
        </w:rPr>
      </w:pPr>
      <w:r w:rsidRPr="000C04C2">
        <w:rPr>
          <w:rFonts w:ascii="Calibri" w:hAnsi="Calibri"/>
        </w:rPr>
        <w:t xml:space="preserve">Sometimes God's greatest work comes from the most unusual places and the most unusual people. </w:t>
      </w:r>
    </w:p>
    <w:p w14:paraId="3EA76075" w14:textId="77777777" w:rsidR="000C04C2" w:rsidRPr="000C04C2" w:rsidRDefault="000C04C2" w:rsidP="000C04C2">
      <w:pPr>
        <w:spacing w:line="276" w:lineRule="auto"/>
        <w:rPr>
          <w:rFonts w:ascii="Calibri" w:hAnsi="Calibri"/>
        </w:rPr>
      </w:pPr>
    </w:p>
    <w:p w14:paraId="362C2BA4" w14:textId="6B1E8273" w:rsidR="000C04C2" w:rsidRPr="000C04C2" w:rsidRDefault="000C04C2" w:rsidP="000C04C2">
      <w:pPr>
        <w:spacing w:line="276" w:lineRule="auto"/>
        <w:rPr>
          <w:rFonts w:ascii="Calibri" w:hAnsi="Calibri"/>
        </w:rPr>
      </w:pPr>
      <w:r w:rsidRPr="000C04C2">
        <w:rPr>
          <w:rFonts w:ascii="Calibri" w:hAnsi="Calibri"/>
        </w:rPr>
        <w:t>We are held back by our excuses. “I would serve God if this one thing happened.” “I would start this new business if just these circumstances would change.” “I would step forward in courageous faith and start this new ministry or I would do this if I could just get this.” We’ve got these excuses sometimes that keep us back from stepping forward in courageous faith. But there will always be a reason to not be courageous. There is always a reason to not follow God. There</w:t>
      </w:r>
      <w:r w:rsidR="005F4BB8">
        <w:rPr>
          <w:rFonts w:ascii="Calibri" w:hAnsi="Calibri"/>
        </w:rPr>
        <w:t xml:space="preserve"> i</w:t>
      </w:r>
      <w:r w:rsidRPr="000C04C2">
        <w:rPr>
          <w:rFonts w:ascii="Calibri" w:hAnsi="Calibri"/>
        </w:rPr>
        <w:t>s always a reason to not take a risk. There</w:t>
      </w:r>
      <w:r w:rsidR="005F4BB8">
        <w:rPr>
          <w:rFonts w:ascii="Calibri" w:hAnsi="Calibri"/>
        </w:rPr>
        <w:t xml:space="preserve"> i</w:t>
      </w:r>
      <w:r w:rsidRPr="000C04C2">
        <w:rPr>
          <w:rFonts w:ascii="Calibri" w:hAnsi="Calibri"/>
        </w:rPr>
        <w:t xml:space="preserve">s always a reason to not do something new. </w:t>
      </w:r>
    </w:p>
    <w:p w14:paraId="579302D3" w14:textId="77777777" w:rsidR="000C04C2" w:rsidRPr="000C04C2" w:rsidRDefault="000C04C2" w:rsidP="000C04C2">
      <w:pPr>
        <w:spacing w:line="276" w:lineRule="auto"/>
        <w:rPr>
          <w:rFonts w:ascii="Calibri" w:hAnsi="Calibri"/>
        </w:rPr>
      </w:pPr>
    </w:p>
    <w:p w14:paraId="3DE04719" w14:textId="2622749B" w:rsidR="000C04C2" w:rsidRPr="000C04C2" w:rsidRDefault="000C04C2" w:rsidP="000C04C2">
      <w:pPr>
        <w:spacing w:line="276" w:lineRule="auto"/>
        <w:rPr>
          <w:rFonts w:ascii="Calibri" w:hAnsi="Calibri"/>
        </w:rPr>
      </w:pPr>
      <w:r w:rsidRPr="000C04C2">
        <w:rPr>
          <w:rFonts w:ascii="Calibri" w:hAnsi="Calibri"/>
        </w:rPr>
        <w:t xml:space="preserve">We have to decide whether we’re going to be people </w:t>
      </w:r>
      <w:r w:rsidR="005F4BB8">
        <w:rPr>
          <w:rFonts w:ascii="Calibri" w:hAnsi="Calibri"/>
        </w:rPr>
        <w:t>who</w:t>
      </w:r>
      <w:r w:rsidRPr="000C04C2">
        <w:rPr>
          <w:rFonts w:ascii="Calibri" w:hAnsi="Calibri"/>
        </w:rPr>
        <w:t xml:space="preserve"> live by excuses or people </w:t>
      </w:r>
      <w:r w:rsidR="005F4BB8">
        <w:rPr>
          <w:rFonts w:ascii="Calibri" w:hAnsi="Calibri"/>
        </w:rPr>
        <w:t>who</w:t>
      </w:r>
      <w:r w:rsidRPr="000C04C2">
        <w:rPr>
          <w:rFonts w:ascii="Calibri" w:hAnsi="Calibri"/>
        </w:rPr>
        <w:t xml:space="preserve"> step forward in courageous faith and say, “It’s not all the way that I wish that it was, but I'm going to start today. I'm going to do something today. I'm going to start where I am. I'm going to quit living by excuses. I'm going to stop waiting for perfect conditions.” </w:t>
      </w:r>
    </w:p>
    <w:p w14:paraId="601459E1" w14:textId="77777777" w:rsidR="000C04C2" w:rsidRPr="000C04C2" w:rsidRDefault="000C04C2" w:rsidP="000C04C2">
      <w:pPr>
        <w:spacing w:line="276" w:lineRule="auto"/>
        <w:rPr>
          <w:rFonts w:ascii="Calibri" w:hAnsi="Calibri"/>
        </w:rPr>
      </w:pPr>
    </w:p>
    <w:p w14:paraId="07C8F7BD" w14:textId="77777777" w:rsidR="000C04C2" w:rsidRPr="000C04C2" w:rsidRDefault="000C04C2" w:rsidP="000C04C2">
      <w:pPr>
        <w:spacing w:line="276" w:lineRule="auto"/>
        <w:rPr>
          <w:rFonts w:ascii="Calibri" w:hAnsi="Calibri"/>
        </w:rPr>
      </w:pPr>
      <w:r w:rsidRPr="000C04C2">
        <w:rPr>
          <w:rFonts w:ascii="Calibri" w:hAnsi="Calibri"/>
        </w:rPr>
        <w:lastRenderedPageBreak/>
        <w:t xml:space="preserve">I think the hardest step to make is usually the first one. Because once you get a few steps going, you have a little bit of momentum. But it's that first step that is just so difficult to take. But once we take the first step, then we can take the next step and the next step. Don't wait for perfect conditions. Don't live by excuses. </w:t>
      </w:r>
    </w:p>
    <w:p w14:paraId="43D4CFD2" w14:textId="77777777" w:rsidR="000C04C2" w:rsidRPr="000C04C2" w:rsidRDefault="000C04C2" w:rsidP="000C04C2">
      <w:pPr>
        <w:spacing w:line="276" w:lineRule="auto"/>
        <w:rPr>
          <w:rFonts w:ascii="Calibri" w:hAnsi="Calibri"/>
        </w:rPr>
      </w:pPr>
    </w:p>
    <w:p w14:paraId="5635940A" w14:textId="77777777" w:rsidR="000C04C2" w:rsidRPr="000C04C2" w:rsidRDefault="000C04C2" w:rsidP="000C04C2">
      <w:pPr>
        <w:spacing w:line="276" w:lineRule="auto"/>
        <w:rPr>
          <w:rFonts w:ascii="Calibri" w:hAnsi="Calibri"/>
        </w:rPr>
      </w:pPr>
      <w:r w:rsidRPr="000C04C2">
        <w:rPr>
          <w:rFonts w:ascii="Calibri" w:hAnsi="Calibri"/>
        </w:rPr>
        <w:t xml:space="preserve">The day that Jesus was teaching the multitudes, the 5,000 men, the Bible says in the gospels, He wanted to feed everybody, but He didn't have any food. The disciples were trying to calculate how much it would cost to go to the market and buy food, but they realized that nobody was going to sell food for 5,000 people. There was no Chick-fil-A. There was no drive-up window. Maybe Jesus wanted filet mignon that day for lunch. But you know, what He had? Somebody brought him some fishes and loaves. He started where He was and He fed a multitude. </w:t>
      </w:r>
    </w:p>
    <w:p w14:paraId="607D1AEC" w14:textId="77777777" w:rsidR="000C04C2" w:rsidRPr="000C04C2" w:rsidRDefault="000C04C2" w:rsidP="000C04C2">
      <w:pPr>
        <w:spacing w:line="276" w:lineRule="auto"/>
        <w:rPr>
          <w:rFonts w:ascii="Calibri" w:hAnsi="Calibri"/>
        </w:rPr>
      </w:pPr>
    </w:p>
    <w:p w14:paraId="3A7EC107" w14:textId="77777777" w:rsidR="000C04C2" w:rsidRPr="000C04C2" w:rsidRDefault="000C04C2" w:rsidP="000C04C2">
      <w:pPr>
        <w:spacing w:line="276" w:lineRule="auto"/>
        <w:rPr>
          <w:rFonts w:ascii="Calibri" w:hAnsi="Calibri"/>
        </w:rPr>
      </w:pPr>
      <w:r w:rsidRPr="000C04C2">
        <w:rPr>
          <w:rFonts w:ascii="Calibri" w:hAnsi="Calibri"/>
        </w:rPr>
        <w:t xml:space="preserve">We have to start where we are. Start with the things that we have. </w:t>
      </w:r>
    </w:p>
    <w:p w14:paraId="2BBFF599" w14:textId="77777777" w:rsidR="000C04C2" w:rsidRPr="000C04C2" w:rsidRDefault="000C04C2" w:rsidP="000C04C2">
      <w:pPr>
        <w:spacing w:line="276" w:lineRule="auto"/>
        <w:rPr>
          <w:rFonts w:ascii="Calibri" w:hAnsi="Calibri"/>
        </w:rPr>
      </w:pPr>
    </w:p>
    <w:p w14:paraId="7E3DB011" w14:textId="0ECD33C1" w:rsidR="000C04C2" w:rsidRPr="000C04C2" w:rsidRDefault="000C04C2" w:rsidP="000C04C2">
      <w:pPr>
        <w:spacing w:line="276" w:lineRule="auto"/>
        <w:rPr>
          <w:rFonts w:ascii="Calibri" w:hAnsi="Calibri"/>
        </w:rPr>
      </w:pPr>
      <w:r w:rsidRPr="000C04C2">
        <w:rPr>
          <w:rFonts w:ascii="Calibri" w:hAnsi="Calibri"/>
        </w:rPr>
        <w:t xml:space="preserve">We ask the question, “What if I fail? What if I start a new business and I fail?” You know what? You've got a PhD on what to not do next time. </w:t>
      </w:r>
    </w:p>
    <w:p w14:paraId="1F9872F0" w14:textId="77777777" w:rsidR="000C04C2" w:rsidRPr="000C04C2" w:rsidRDefault="000C04C2" w:rsidP="000C04C2">
      <w:pPr>
        <w:spacing w:line="276" w:lineRule="auto"/>
        <w:rPr>
          <w:rFonts w:ascii="Calibri" w:hAnsi="Calibri"/>
        </w:rPr>
      </w:pPr>
    </w:p>
    <w:p w14:paraId="367E3748" w14:textId="2A0DBF82" w:rsidR="000C04C2" w:rsidRPr="000C04C2" w:rsidRDefault="000C04C2" w:rsidP="000C04C2">
      <w:pPr>
        <w:spacing w:line="276" w:lineRule="auto"/>
        <w:rPr>
          <w:rFonts w:ascii="Calibri" w:hAnsi="Calibri"/>
        </w:rPr>
      </w:pPr>
      <w:r w:rsidRPr="000C04C2">
        <w:rPr>
          <w:rFonts w:ascii="Calibri" w:hAnsi="Calibri"/>
        </w:rPr>
        <w:t xml:space="preserve">I was talking to somebody not too long ago </w:t>
      </w:r>
      <w:r w:rsidR="00E52D8C">
        <w:rPr>
          <w:rFonts w:ascii="Calibri" w:hAnsi="Calibri"/>
        </w:rPr>
        <w:t xml:space="preserve">who </w:t>
      </w:r>
      <w:r w:rsidRPr="000C04C2">
        <w:rPr>
          <w:rFonts w:ascii="Calibri" w:hAnsi="Calibri"/>
        </w:rPr>
        <w:t xml:space="preserve">wanted to ask this girl out. He </w:t>
      </w:r>
      <w:r w:rsidR="00E52D8C">
        <w:rPr>
          <w:rFonts w:ascii="Calibri" w:hAnsi="Calibri"/>
        </w:rPr>
        <w:t>said,</w:t>
      </w:r>
      <w:r w:rsidRPr="000C04C2">
        <w:rPr>
          <w:rFonts w:ascii="Calibri" w:hAnsi="Calibri"/>
        </w:rPr>
        <w:t xml:space="preserve"> “Pastor, what if she says no?” I was like, “You're no worse off than you are today. You’re just as alone today as you would be the next day. What do you have to lose?” </w:t>
      </w:r>
    </w:p>
    <w:p w14:paraId="231B93AF" w14:textId="77777777" w:rsidR="000C04C2" w:rsidRPr="000C04C2" w:rsidRDefault="000C04C2" w:rsidP="000C04C2">
      <w:pPr>
        <w:spacing w:line="276" w:lineRule="auto"/>
        <w:rPr>
          <w:rFonts w:ascii="Calibri" w:hAnsi="Calibri"/>
        </w:rPr>
      </w:pPr>
    </w:p>
    <w:p w14:paraId="129E449B" w14:textId="77777777" w:rsidR="00E52D8C" w:rsidRDefault="000C04C2" w:rsidP="000C04C2">
      <w:pPr>
        <w:spacing w:line="276" w:lineRule="auto"/>
        <w:rPr>
          <w:rFonts w:ascii="Calibri" w:hAnsi="Calibri"/>
        </w:rPr>
      </w:pPr>
      <w:r w:rsidRPr="000C04C2">
        <w:rPr>
          <w:rFonts w:ascii="Calibri" w:hAnsi="Calibri"/>
        </w:rPr>
        <w:t>Start where you are. Just start moving. “I don't have the money. I don't have the time. I don't have the background. I don't know the right people.” There</w:t>
      </w:r>
      <w:r w:rsidR="00E52D8C">
        <w:rPr>
          <w:rFonts w:ascii="Calibri" w:hAnsi="Calibri"/>
        </w:rPr>
        <w:t xml:space="preserve"> are</w:t>
      </w:r>
      <w:r w:rsidRPr="000C04C2">
        <w:rPr>
          <w:rFonts w:ascii="Calibri" w:hAnsi="Calibri"/>
        </w:rPr>
        <w:t xml:space="preserve"> always excuses. Start where we are. </w:t>
      </w:r>
    </w:p>
    <w:p w14:paraId="7FA98481" w14:textId="77777777" w:rsidR="00E52D8C" w:rsidRDefault="00E52D8C" w:rsidP="000C04C2">
      <w:pPr>
        <w:spacing w:line="276" w:lineRule="auto"/>
        <w:rPr>
          <w:rFonts w:ascii="Calibri" w:hAnsi="Calibri"/>
        </w:rPr>
      </w:pPr>
    </w:p>
    <w:p w14:paraId="73FD61D5" w14:textId="697D5859" w:rsidR="000C04C2" w:rsidRPr="000C04C2" w:rsidRDefault="000C04C2" w:rsidP="000C04C2">
      <w:pPr>
        <w:spacing w:line="276" w:lineRule="auto"/>
        <w:rPr>
          <w:rFonts w:ascii="Calibri" w:hAnsi="Calibri"/>
        </w:rPr>
      </w:pPr>
      <w:r w:rsidRPr="000C04C2">
        <w:rPr>
          <w:rFonts w:ascii="Calibri" w:hAnsi="Calibri"/>
        </w:rPr>
        <w:t>I believe the two greatest enemies to starting where we are is pride and fear. Those are the nasty arch nemesis of starting where we are</w:t>
      </w:r>
      <w:r w:rsidR="00E52D8C">
        <w:rPr>
          <w:rFonts w:ascii="Calibri" w:hAnsi="Calibri"/>
        </w:rPr>
        <w:t xml:space="preserve"> – p</w:t>
      </w:r>
      <w:r w:rsidRPr="000C04C2">
        <w:rPr>
          <w:rFonts w:ascii="Calibri" w:hAnsi="Calibri"/>
        </w:rPr>
        <w:t>ride and fear.</w:t>
      </w:r>
    </w:p>
    <w:p w14:paraId="5A9F3099" w14:textId="77777777" w:rsidR="000C04C2" w:rsidRPr="000C04C2" w:rsidRDefault="000C04C2" w:rsidP="000C04C2">
      <w:pPr>
        <w:spacing w:line="276" w:lineRule="auto"/>
        <w:rPr>
          <w:rFonts w:ascii="Calibri" w:hAnsi="Calibri"/>
        </w:rPr>
      </w:pPr>
    </w:p>
    <w:p w14:paraId="2818401D" w14:textId="77777777" w:rsidR="000C04C2" w:rsidRPr="000C04C2" w:rsidRDefault="000C04C2" w:rsidP="000C04C2">
      <w:pPr>
        <w:spacing w:line="276" w:lineRule="auto"/>
        <w:rPr>
          <w:rFonts w:ascii="Calibri" w:hAnsi="Calibri"/>
        </w:rPr>
      </w:pPr>
      <w:r w:rsidRPr="000C04C2">
        <w:rPr>
          <w:rFonts w:ascii="Calibri" w:hAnsi="Calibri"/>
        </w:rPr>
        <w:t xml:space="preserve">How do I start? Start with the basics. Do what you know to do. You don't have to have a 10-point plan. But you can start with what God has already told you to do. Sometimes we're waiting for instructions from on high to do steps 8, 9, and 10. But we know what steps 1 and 2 are. Let's start by just doing steps 1 and 2, and then let's let God show us the rest of it. Let's let God reveal to us what we need to do afterwards. </w:t>
      </w:r>
    </w:p>
    <w:p w14:paraId="45606CE8" w14:textId="77777777" w:rsidR="000C04C2" w:rsidRPr="000C04C2" w:rsidRDefault="000C04C2" w:rsidP="000C04C2">
      <w:pPr>
        <w:spacing w:line="276" w:lineRule="auto"/>
        <w:rPr>
          <w:rFonts w:ascii="Calibri" w:hAnsi="Calibri"/>
        </w:rPr>
      </w:pPr>
    </w:p>
    <w:p w14:paraId="1F3EC7FD" w14:textId="5A3207FC" w:rsidR="000C04C2" w:rsidRPr="000C04C2" w:rsidRDefault="000C04C2" w:rsidP="000C04C2">
      <w:pPr>
        <w:spacing w:line="276" w:lineRule="auto"/>
        <w:rPr>
          <w:rFonts w:ascii="Calibri" w:hAnsi="Calibri"/>
        </w:rPr>
      </w:pPr>
      <w:r w:rsidRPr="000C04C2">
        <w:rPr>
          <w:rFonts w:ascii="Calibri" w:hAnsi="Calibri"/>
        </w:rPr>
        <w:t xml:space="preserve">Some of us are trying to break addictions. Start where you are. You may not have all the answers. But maybe you need to get into a group, or get some counseling, or you just need to </w:t>
      </w:r>
      <w:r w:rsidRPr="000C04C2">
        <w:rPr>
          <w:rFonts w:ascii="Calibri" w:hAnsi="Calibri"/>
        </w:rPr>
        <w:lastRenderedPageBreak/>
        <w:t xml:space="preserve">take that first step. God's going to show you what to do afterwards. Start where you are. Do what you can do today. Start where you are. </w:t>
      </w:r>
    </w:p>
    <w:p w14:paraId="468B083B" w14:textId="77777777" w:rsidR="000C04C2" w:rsidRPr="000C04C2" w:rsidRDefault="000C04C2" w:rsidP="000C04C2">
      <w:pPr>
        <w:spacing w:line="276" w:lineRule="auto"/>
        <w:rPr>
          <w:rFonts w:ascii="Calibri" w:hAnsi="Calibri"/>
        </w:rPr>
      </w:pPr>
    </w:p>
    <w:p w14:paraId="5EC798AC" w14:textId="77777777" w:rsidR="000C04C2" w:rsidRPr="000C04C2" w:rsidRDefault="000C04C2" w:rsidP="000C04C2">
      <w:pPr>
        <w:spacing w:line="276" w:lineRule="auto"/>
        <w:rPr>
          <w:rFonts w:ascii="Calibri" w:hAnsi="Calibri"/>
          <w:b/>
          <w:bCs/>
        </w:rPr>
      </w:pPr>
      <w:r w:rsidRPr="000C04C2">
        <w:rPr>
          <w:rFonts w:ascii="Calibri" w:hAnsi="Calibri"/>
          <w:b/>
          <w:bCs/>
        </w:rPr>
        <w:t>2. WORK WITH WHAT YOU’VE GOT</w:t>
      </w:r>
    </w:p>
    <w:p w14:paraId="2A38E523" w14:textId="77777777" w:rsidR="000C04C2" w:rsidRPr="000C04C2" w:rsidRDefault="000C04C2" w:rsidP="000C04C2">
      <w:pPr>
        <w:spacing w:line="276" w:lineRule="auto"/>
        <w:rPr>
          <w:rFonts w:ascii="Calibri" w:hAnsi="Calibri"/>
        </w:rPr>
      </w:pPr>
    </w:p>
    <w:p w14:paraId="63BB43B5" w14:textId="2029E08D" w:rsidR="000C04C2" w:rsidRPr="000C04C2" w:rsidRDefault="000C04C2" w:rsidP="000C04C2">
      <w:pPr>
        <w:spacing w:line="276" w:lineRule="auto"/>
        <w:rPr>
          <w:rFonts w:ascii="Calibri" w:hAnsi="Calibri"/>
        </w:rPr>
      </w:pPr>
      <w:r w:rsidRPr="000C04C2">
        <w:rPr>
          <w:rFonts w:ascii="Calibri" w:hAnsi="Calibri"/>
        </w:rPr>
        <w:t>That's a little Texas vocabulary right there. Work with what you</w:t>
      </w:r>
      <w:r w:rsidR="00E52D8C">
        <w:rPr>
          <w:rFonts w:ascii="Calibri" w:hAnsi="Calibri"/>
        </w:rPr>
        <w:t>’ve</w:t>
      </w:r>
      <w:r w:rsidRPr="000C04C2">
        <w:rPr>
          <w:rFonts w:ascii="Calibri" w:hAnsi="Calibri"/>
        </w:rPr>
        <w:t xml:space="preserve"> got.</w:t>
      </w:r>
    </w:p>
    <w:p w14:paraId="22216859" w14:textId="77777777" w:rsidR="000C04C2" w:rsidRPr="000C04C2" w:rsidRDefault="000C04C2" w:rsidP="000C04C2">
      <w:pPr>
        <w:spacing w:line="276" w:lineRule="auto"/>
        <w:rPr>
          <w:rFonts w:ascii="Calibri" w:hAnsi="Calibri"/>
        </w:rPr>
      </w:pPr>
    </w:p>
    <w:p w14:paraId="76ACDFE4" w14:textId="17386509" w:rsidR="000C04C2" w:rsidRPr="000C04C2" w:rsidRDefault="000C04C2" w:rsidP="000C04C2">
      <w:pPr>
        <w:spacing w:line="276" w:lineRule="auto"/>
        <w:rPr>
          <w:rFonts w:ascii="Calibri" w:hAnsi="Calibri"/>
        </w:rPr>
      </w:pPr>
      <w:r w:rsidRPr="000C04C2">
        <w:rPr>
          <w:rFonts w:ascii="Calibri" w:hAnsi="Calibri"/>
        </w:rPr>
        <w:t xml:space="preserve">Shamgar didn't have an Uzi. He didn't even have a lightsaber. He didn't have a stealth fighter jet. He had a cattle prod. He probably sharpened down the point of that thing. I love that concept of the cattle prod because every day as a rancher Shamgar worked the cattle prod, poking those cows. I bet that dude could flip it behind his head, twirl it. I bet he had all kinds of moves. An ox goad is a 6 or 7-foot-long pole with a steel prod on the end of it. He could work that thing. He did it every single day. </w:t>
      </w:r>
    </w:p>
    <w:p w14:paraId="61162B8E" w14:textId="77777777" w:rsidR="000C04C2" w:rsidRPr="000C04C2" w:rsidRDefault="000C04C2" w:rsidP="000C04C2">
      <w:pPr>
        <w:spacing w:line="276" w:lineRule="auto"/>
        <w:rPr>
          <w:rFonts w:ascii="Calibri" w:hAnsi="Calibri"/>
        </w:rPr>
      </w:pPr>
    </w:p>
    <w:p w14:paraId="2A91DEFF" w14:textId="77777777" w:rsidR="000C04C2" w:rsidRPr="000C04C2" w:rsidRDefault="000C04C2" w:rsidP="000C04C2">
      <w:pPr>
        <w:spacing w:line="276" w:lineRule="auto"/>
        <w:rPr>
          <w:rFonts w:ascii="Calibri" w:hAnsi="Calibri"/>
        </w:rPr>
      </w:pPr>
      <w:r w:rsidRPr="000C04C2">
        <w:rPr>
          <w:rFonts w:ascii="Calibri" w:hAnsi="Calibri"/>
        </w:rPr>
        <w:t xml:space="preserve">God will use the things that you know. Work with what you’ve got. </w:t>
      </w:r>
    </w:p>
    <w:p w14:paraId="3924B281" w14:textId="77777777" w:rsidR="000C04C2" w:rsidRPr="000C04C2" w:rsidRDefault="000C04C2" w:rsidP="000C04C2">
      <w:pPr>
        <w:spacing w:line="276" w:lineRule="auto"/>
        <w:rPr>
          <w:rFonts w:ascii="Calibri" w:hAnsi="Calibri"/>
        </w:rPr>
      </w:pPr>
    </w:p>
    <w:p w14:paraId="4FE0DED9" w14:textId="77777777" w:rsidR="000C04C2" w:rsidRPr="000C04C2" w:rsidRDefault="000C04C2" w:rsidP="000C04C2">
      <w:pPr>
        <w:spacing w:line="276" w:lineRule="auto"/>
        <w:rPr>
          <w:rFonts w:ascii="Calibri" w:hAnsi="Calibri"/>
        </w:rPr>
      </w:pPr>
      <w:r w:rsidRPr="000C04C2">
        <w:rPr>
          <w:rFonts w:ascii="Calibri" w:hAnsi="Calibri"/>
        </w:rPr>
        <w:t>He didn't have an Uzi. He didn't have a sword. But he did have something. He had an ox goad.</w:t>
      </w:r>
    </w:p>
    <w:p w14:paraId="00D1F876" w14:textId="77777777" w:rsidR="000C04C2" w:rsidRPr="000C04C2" w:rsidRDefault="000C04C2" w:rsidP="000C04C2">
      <w:pPr>
        <w:spacing w:line="276" w:lineRule="auto"/>
        <w:rPr>
          <w:rFonts w:ascii="Calibri" w:hAnsi="Calibri"/>
        </w:rPr>
      </w:pPr>
    </w:p>
    <w:p w14:paraId="1235813D" w14:textId="77777777" w:rsidR="000C04C2" w:rsidRPr="000C04C2" w:rsidRDefault="000C04C2" w:rsidP="000C04C2">
      <w:pPr>
        <w:spacing w:line="276" w:lineRule="auto"/>
        <w:rPr>
          <w:rFonts w:ascii="Calibri" w:hAnsi="Calibri"/>
        </w:rPr>
      </w:pPr>
      <w:r w:rsidRPr="000C04C2">
        <w:rPr>
          <w:rFonts w:ascii="Calibri" w:hAnsi="Calibri"/>
        </w:rPr>
        <w:t xml:space="preserve">There's something beautiful about using what God has given to you. Use what you've got. </w:t>
      </w:r>
    </w:p>
    <w:p w14:paraId="29ABC7BF" w14:textId="77777777" w:rsidR="000C04C2" w:rsidRPr="000C04C2" w:rsidRDefault="000C04C2" w:rsidP="000C04C2">
      <w:pPr>
        <w:spacing w:line="276" w:lineRule="auto"/>
        <w:rPr>
          <w:rFonts w:ascii="Calibri" w:hAnsi="Calibri"/>
        </w:rPr>
      </w:pPr>
    </w:p>
    <w:p w14:paraId="3A3C7CAB" w14:textId="6988B9D9" w:rsidR="000C04C2" w:rsidRPr="000C04C2" w:rsidRDefault="000C04C2" w:rsidP="000C04C2">
      <w:pPr>
        <w:spacing w:line="276" w:lineRule="auto"/>
        <w:rPr>
          <w:rFonts w:ascii="Calibri" w:hAnsi="Calibri"/>
        </w:rPr>
      </w:pPr>
      <w:r w:rsidRPr="000C04C2">
        <w:rPr>
          <w:rFonts w:ascii="Calibri" w:hAnsi="Calibri"/>
        </w:rPr>
        <w:t xml:space="preserve">My favorite weapon in </w:t>
      </w:r>
      <w:r w:rsidRPr="000C04C2">
        <w:rPr>
          <w:rFonts w:ascii="Calibri" w:hAnsi="Calibri"/>
          <w:i/>
          <w:iCs/>
        </w:rPr>
        <w:t>Star Wars</w:t>
      </w:r>
      <w:r w:rsidRPr="000C04C2">
        <w:rPr>
          <w:rFonts w:ascii="Calibri" w:hAnsi="Calibri"/>
        </w:rPr>
        <w:t xml:space="preserve"> is the </w:t>
      </w:r>
      <w:proofErr w:type="spellStart"/>
      <w:r w:rsidRPr="000C04C2">
        <w:rPr>
          <w:rFonts w:ascii="Calibri" w:hAnsi="Calibri"/>
        </w:rPr>
        <w:t>Wookiee</w:t>
      </w:r>
      <w:proofErr w:type="spellEnd"/>
      <w:r w:rsidRPr="000C04C2">
        <w:rPr>
          <w:rFonts w:ascii="Calibri" w:hAnsi="Calibri"/>
        </w:rPr>
        <w:t xml:space="preserve"> </w:t>
      </w:r>
      <w:proofErr w:type="spellStart"/>
      <w:r w:rsidRPr="000C04C2">
        <w:rPr>
          <w:rFonts w:ascii="Calibri" w:hAnsi="Calibri"/>
        </w:rPr>
        <w:t>bowcaster</w:t>
      </w:r>
      <w:proofErr w:type="spellEnd"/>
      <w:r w:rsidRPr="000C04C2">
        <w:rPr>
          <w:rFonts w:ascii="Calibri" w:hAnsi="Calibri"/>
        </w:rPr>
        <w:t xml:space="preserve">, Chewbacca’s rifle. Shamgar didn't have it. He didn't have a blaster. He didn't have a flame thrower. He had an ox goad. </w:t>
      </w:r>
    </w:p>
    <w:p w14:paraId="3D878B0E" w14:textId="77777777" w:rsidR="000C04C2" w:rsidRPr="000C04C2" w:rsidRDefault="000C04C2" w:rsidP="000C04C2">
      <w:pPr>
        <w:spacing w:line="276" w:lineRule="auto"/>
        <w:rPr>
          <w:rFonts w:ascii="Calibri" w:hAnsi="Calibri"/>
        </w:rPr>
      </w:pPr>
    </w:p>
    <w:p w14:paraId="13EE773F" w14:textId="3E584BB2" w:rsidR="000C04C2" w:rsidRPr="000C04C2" w:rsidRDefault="000C04C2" w:rsidP="000C04C2">
      <w:pPr>
        <w:spacing w:line="276" w:lineRule="auto"/>
        <w:rPr>
          <w:rFonts w:ascii="Calibri" w:hAnsi="Calibri"/>
        </w:rPr>
      </w:pPr>
      <w:r w:rsidRPr="000C04C2">
        <w:rPr>
          <w:rFonts w:ascii="Calibri" w:hAnsi="Calibri"/>
        </w:rPr>
        <w:t>In 1 Samuel 13 the Canaanites were notorious for taking weapons away from the people of Israel. It was probably illegal to have a sword. That's why he had an ox goad. In the book of Judges, a lot of times people use</w:t>
      </w:r>
      <w:r w:rsidR="00E52D8C">
        <w:rPr>
          <w:rFonts w:ascii="Calibri" w:hAnsi="Calibri"/>
        </w:rPr>
        <w:t>d</w:t>
      </w:r>
      <w:r w:rsidRPr="000C04C2">
        <w:rPr>
          <w:rFonts w:ascii="Calibri" w:hAnsi="Calibri"/>
        </w:rPr>
        <w:t xml:space="preserve"> very unorthodox weapons. Read the book of Judges, you'll see it. </w:t>
      </w:r>
    </w:p>
    <w:p w14:paraId="3E617996" w14:textId="77777777" w:rsidR="000C04C2" w:rsidRPr="000C04C2" w:rsidRDefault="000C04C2" w:rsidP="000C04C2">
      <w:pPr>
        <w:spacing w:line="276" w:lineRule="auto"/>
        <w:rPr>
          <w:rFonts w:ascii="Calibri" w:hAnsi="Calibri"/>
        </w:rPr>
      </w:pPr>
    </w:p>
    <w:p w14:paraId="3C825732" w14:textId="77777777" w:rsidR="000C04C2" w:rsidRPr="000C04C2" w:rsidRDefault="000C04C2" w:rsidP="000C04C2">
      <w:pPr>
        <w:spacing w:line="276" w:lineRule="auto"/>
        <w:rPr>
          <w:rFonts w:ascii="Calibri" w:hAnsi="Calibri"/>
        </w:rPr>
      </w:pPr>
      <w:r w:rsidRPr="000C04C2">
        <w:rPr>
          <w:rFonts w:ascii="Calibri" w:hAnsi="Calibri"/>
        </w:rPr>
        <w:t xml:space="preserve">A lady named Jael used a tent peg and a hammer to take out one bad dude. Read that story. </w:t>
      </w:r>
    </w:p>
    <w:p w14:paraId="6F57DB9F" w14:textId="77777777" w:rsidR="000C04C2" w:rsidRPr="000C04C2" w:rsidRDefault="000C04C2" w:rsidP="000C04C2">
      <w:pPr>
        <w:spacing w:line="276" w:lineRule="auto"/>
        <w:rPr>
          <w:rFonts w:ascii="Calibri" w:hAnsi="Calibri"/>
        </w:rPr>
      </w:pPr>
    </w:p>
    <w:p w14:paraId="18916763" w14:textId="77777777" w:rsidR="000C04C2" w:rsidRPr="000C04C2" w:rsidRDefault="000C04C2" w:rsidP="000C04C2">
      <w:pPr>
        <w:spacing w:line="276" w:lineRule="auto"/>
        <w:rPr>
          <w:rFonts w:ascii="Calibri" w:hAnsi="Calibri"/>
        </w:rPr>
      </w:pPr>
      <w:r w:rsidRPr="000C04C2">
        <w:rPr>
          <w:rFonts w:ascii="Calibri" w:hAnsi="Calibri"/>
        </w:rPr>
        <w:t xml:space="preserve">Another lady used a millstone, just like a stone that you crush grain with. She threw that from a tower and took out the evil leader Abimelech. It's all in the book of Judges. </w:t>
      </w:r>
    </w:p>
    <w:p w14:paraId="1D3807ED" w14:textId="77777777" w:rsidR="000C04C2" w:rsidRPr="000C04C2" w:rsidRDefault="000C04C2" w:rsidP="000C04C2">
      <w:pPr>
        <w:spacing w:line="276" w:lineRule="auto"/>
        <w:rPr>
          <w:rFonts w:ascii="Calibri" w:hAnsi="Calibri"/>
        </w:rPr>
      </w:pPr>
    </w:p>
    <w:p w14:paraId="0994C31A" w14:textId="77777777" w:rsidR="000C04C2" w:rsidRPr="000C04C2" w:rsidRDefault="000C04C2" w:rsidP="000C04C2">
      <w:pPr>
        <w:spacing w:line="276" w:lineRule="auto"/>
        <w:rPr>
          <w:rFonts w:ascii="Calibri" w:hAnsi="Calibri"/>
        </w:rPr>
      </w:pPr>
      <w:r w:rsidRPr="000C04C2">
        <w:rPr>
          <w:rFonts w:ascii="Calibri" w:hAnsi="Calibri"/>
        </w:rPr>
        <w:t xml:space="preserve">What did Gideon use? Gideon had an army of 300 and he took out over 100,000 Midianites with a clay pot, a torch, and a trumpet. </w:t>
      </w:r>
    </w:p>
    <w:p w14:paraId="2B0D722C" w14:textId="77777777" w:rsidR="000C04C2" w:rsidRPr="000C04C2" w:rsidRDefault="000C04C2" w:rsidP="000C04C2">
      <w:pPr>
        <w:spacing w:line="276" w:lineRule="auto"/>
        <w:rPr>
          <w:rFonts w:ascii="Calibri" w:hAnsi="Calibri"/>
        </w:rPr>
      </w:pPr>
    </w:p>
    <w:p w14:paraId="3DE1BE87" w14:textId="77777777" w:rsidR="000C04C2" w:rsidRPr="000C04C2" w:rsidRDefault="000C04C2" w:rsidP="000C04C2">
      <w:pPr>
        <w:spacing w:line="276" w:lineRule="auto"/>
        <w:rPr>
          <w:rFonts w:ascii="Calibri" w:hAnsi="Calibri"/>
        </w:rPr>
      </w:pPr>
      <w:r w:rsidRPr="000C04C2">
        <w:rPr>
          <w:rFonts w:ascii="Calibri" w:hAnsi="Calibri"/>
        </w:rPr>
        <w:lastRenderedPageBreak/>
        <w:t>Read about Samson. Samson beat up all the Philistines with the jawbone of a donkey. That's crazy. Who does that? God.</w:t>
      </w:r>
    </w:p>
    <w:p w14:paraId="185711E5" w14:textId="77777777" w:rsidR="000C04C2" w:rsidRPr="000C04C2" w:rsidRDefault="000C04C2" w:rsidP="000C04C2">
      <w:pPr>
        <w:spacing w:line="276" w:lineRule="auto"/>
        <w:rPr>
          <w:rFonts w:ascii="Calibri" w:hAnsi="Calibri"/>
        </w:rPr>
      </w:pPr>
    </w:p>
    <w:p w14:paraId="5F56314A" w14:textId="1CFC38D9" w:rsidR="000C04C2" w:rsidRPr="000C04C2" w:rsidRDefault="000C04C2" w:rsidP="000C04C2">
      <w:pPr>
        <w:spacing w:line="276" w:lineRule="auto"/>
        <w:rPr>
          <w:rFonts w:ascii="Calibri" w:hAnsi="Calibri"/>
        </w:rPr>
      </w:pPr>
      <w:r w:rsidRPr="000C04C2">
        <w:rPr>
          <w:rFonts w:ascii="Calibri" w:hAnsi="Calibri"/>
        </w:rPr>
        <w:t xml:space="preserve">In the hand of God, whatever tool that you have can become a great weapon for God's kingdom. God can take an ox goad, </w:t>
      </w:r>
      <w:r w:rsidR="00E52D8C">
        <w:rPr>
          <w:rFonts w:ascii="Calibri" w:hAnsi="Calibri"/>
        </w:rPr>
        <w:t xml:space="preserve">God can take </w:t>
      </w:r>
      <w:r w:rsidRPr="000C04C2">
        <w:rPr>
          <w:rFonts w:ascii="Calibri" w:hAnsi="Calibri"/>
        </w:rPr>
        <w:t xml:space="preserve">a torch, God can take a trumpet, God can take the jawbone of a donkey, and He can turn it in to an amazing tool to use towards our victory. </w:t>
      </w:r>
    </w:p>
    <w:p w14:paraId="08ADDF71" w14:textId="77777777" w:rsidR="000C04C2" w:rsidRPr="000C04C2" w:rsidRDefault="000C04C2" w:rsidP="000C04C2">
      <w:pPr>
        <w:spacing w:line="276" w:lineRule="auto"/>
        <w:rPr>
          <w:rFonts w:ascii="Calibri" w:hAnsi="Calibri"/>
        </w:rPr>
      </w:pPr>
    </w:p>
    <w:p w14:paraId="1161B9AF" w14:textId="77777777" w:rsidR="000C04C2" w:rsidRPr="000C04C2" w:rsidRDefault="000C04C2" w:rsidP="000C04C2">
      <w:pPr>
        <w:spacing w:line="276" w:lineRule="auto"/>
        <w:rPr>
          <w:rFonts w:ascii="Calibri" w:hAnsi="Calibri"/>
        </w:rPr>
      </w:pPr>
      <w:r w:rsidRPr="000C04C2">
        <w:rPr>
          <w:rFonts w:ascii="Calibri" w:hAnsi="Calibri"/>
        </w:rPr>
        <w:t xml:space="preserve">Shamgar has a spirit of an overcomer, which I think is so admirable. Whatever it takes, I'm going to get it done. </w:t>
      </w:r>
    </w:p>
    <w:p w14:paraId="6D1D3AEC" w14:textId="77777777" w:rsidR="000C04C2" w:rsidRPr="000C04C2" w:rsidRDefault="000C04C2" w:rsidP="000C04C2">
      <w:pPr>
        <w:spacing w:line="276" w:lineRule="auto"/>
        <w:rPr>
          <w:rFonts w:ascii="Calibri" w:hAnsi="Calibri"/>
        </w:rPr>
      </w:pPr>
    </w:p>
    <w:p w14:paraId="156A7376" w14:textId="77777777" w:rsidR="000C04C2" w:rsidRPr="000C04C2" w:rsidRDefault="000C04C2" w:rsidP="000C04C2">
      <w:pPr>
        <w:spacing w:line="276" w:lineRule="auto"/>
        <w:rPr>
          <w:rFonts w:ascii="Calibri" w:hAnsi="Calibri"/>
        </w:rPr>
      </w:pPr>
      <w:r w:rsidRPr="000C04C2">
        <w:rPr>
          <w:rFonts w:ascii="Calibri" w:hAnsi="Calibri"/>
        </w:rPr>
        <w:t xml:space="preserve">When God is anointing what we have, we cannot be stopped. </w:t>
      </w:r>
    </w:p>
    <w:p w14:paraId="2FDC35EF" w14:textId="77777777" w:rsidR="000C04C2" w:rsidRPr="000C04C2" w:rsidRDefault="000C04C2" w:rsidP="000C04C2">
      <w:pPr>
        <w:spacing w:line="276" w:lineRule="auto"/>
        <w:rPr>
          <w:rFonts w:ascii="Calibri" w:hAnsi="Calibri"/>
        </w:rPr>
      </w:pPr>
    </w:p>
    <w:p w14:paraId="2E0DD0EA" w14:textId="598D4653" w:rsidR="000C04C2" w:rsidRPr="000C04C2" w:rsidRDefault="000C04C2" w:rsidP="000C04C2">
      <w:pPr>
        <w:spacing w:line="276" w:lineRule="auto"/>
        <w:rPr>
          <w:rFonts w:ascii="Calibri" w:hAnsi="Calibri"/>
        </w:rPr>
      </w:pPr>
      <w:r w:rsidRPr="000C04C2">
        <w:rPr>
          <w:rFonts w:ascii="Calibri" w:hAnsi="Calibri"/>
        </w:rPr>
        <w:t>For some of us, what we have may be computer skills. God</w:t>
      </w:r>
      <w:r w:rsidR="00E52D8C">
        <w:rPr>
          <w:rFonts w:ascii="Calibri" w:hAnsi="Calibri"/>
        </w:rPr>
        <w:t xml:space="preserve"> i</w:t>
      </w:r>
      <w:r w:rsidRPr="000C04C2">
        <w:rPr>
          <w:rFonts w:ascii="Calibri" w:hAnsi="Calibri"/>
        </w:rPr>
        <w:t>s going to use your computer skills. Quit thinking about the fact that you don't have an MBA. You can work the internet. Do that thing. Work with whatever God has given to you, whatever is in your hand.</w:t>
      </w:r>
    </w:p>
    <w:p w14:paraId="63147899" w14:textId="77777777" w:rsidR="000C04C2" w:rsidRPr="000C04C2" w:rsidRDefault="000C04C2" w:rsidP="000C04C2">
      <w:pPr>
        <w:spacing w:line="276" w:lineRule="auto"/>
        <w:rPr>
          <w:rFonts w:ascii="Calibri" w:hAnsi="Calibri"/>
        </w:rPr>
      </w:pPr>
    </w:p>
    <w:p w14:paraId="23636C63" w14:textId="77777777" w:rsidR="000C04C2" w:rsidRPr="000C04C2" w:rsidRDefault="000C04C2" w:rsidP="000C04C2">
      <w:pPr>
        <w:spacing w:line="276" w:lineRule="auto"/>
        <w:rPr>
          <w:rFonts w:ascii="Calibri" w:hAnsi="Calibri"/>
        </w:rPr>
      </w:pPr>
      <w:r w:rsidRPr="000C04C2">
        <w:rPr>
          <w:rFonts w:ascii="Calibri" w:hAnsi="Calibri"/>
        </w:rPr>
        <w:t xml:space="preserve">Read the book of Exodus. At the burning bush, Moses is called to liberate the people of Israel from Egyptian captivity. What does he say to God? “I can't do it. I don't speak well. I don't know the right people. I'm the wrong guy. I'm not going, God.” God says to a Moses, “What is in your hand?” He says, “A staff.” Moses is looking at the staff and he's like, “This is a stick. What am I going to do with a stick, God?” </w:t>
      </w:r>
    </w:p>
    <w:p w14:paraId="3841CD89" w14:textId="77777777" w:rsidR="000C04C2" w:rsidRPr="000C04C2" w:rsidRDefault="000C04C2" w:rsidP="000C04C2">
      <w:pPr>
        <w:spacing w:line="276" w:lineRule="auto"/>
        <w:rPr>
          <w:rFonts w:ascii="Calibri" w:hAnsi="Calibri"/>
        </w:rPr>
      </w:pPr>
    </w:p>
    <w:p w14:paraId="4F76C3C1" w14:textId="77777777" w:rsidR="000C04C2" w:rsidRPr="000C04C2" w:rsidRDefault="000C04C2" w:rsidP="000C04C2">
      <w:pPr>
        <w:spacing w:line="276" w:lineRule="auto"/>
        <w:rPr>
          <w:rFonts w:ascii="Calibri" w:hAnsi="Calibri"/>
        </w:rPr>
      </w:pPr>
      <w:r w:rsidRPr="000C04C2">
        <w:rPr>
          <w:rFonts w:ascii="Calibri" w:hAnsi="Calibri"/>
        </w:rPr>
        <w:t xml:space="preserve">It was that stick that he threw down in the presence of Pharaoh and it turned into a snake. It was that stick that he held out over the Red Sea and it parted. It was that stick that he used to strike a rock when the people were dying of thirst in the desert and a huge well emerged, water gushing out all over the place. What looked by human standards to be something irrelevant was something that was powerful in the hand of God. </w:t>
      </w:r>
    </w:p>
    <w:p w14:paraId="1A40ABCA" w14:textId="77777777" w:rsidR="000C04C2" w:rsidRPr="000C04C2" w:rsidRDefault="000C04C2" w:rsidP="000C04C2">
      <w:pPr>
        <w:spacing w:line="276" w:lineRule="auto"/>
        <w:rPr>
          <w:rFonts w:ascii="Calibri" w:hAnsi="Calibri"/>
        </w:rPr>
      </w:pPr>
    </w:p>
    <w:p w14:paraId="3E0B34B5" w14:textId="77777777" w:rsidR="000C04C2" w:rsidRPr="000C04C2" w:rsidRDefault="000C04C2" w:rsidP="000C04C2">
      <w:pPr>
        <w:spacing w:line="276" w:lineRule="auto"/>
        <w:rPr>
          <w:rFonts w:ascii="Calibri" w:hAnsi="Calibri"/>
        </w:rPr>
      </w:pPr>
      <w:r w:rsidRPr="000C04C2">
        <w:rPr>
          <w:rFonts w:ascii="Calibri" w:hAnsi="Calibri"/>
        </w:rPr>
        <w:t xml:space="preserve">Use what you have. Whatever God has given to you, just use it. Work with what you've got. </w:t>
      </w:r>
    </w:p>
    <w:p w14:paraId="4EF1D2CD" w14:textId="77777777" w:rsidR="000C04C2" w:rsidRPr="000C04C2" w:rsidRDefault="000C04C2" w:rsidP="000C04C2">
      <w:pPr>
        <w:spacing w:line="276" w:lineRule="auto"/>
        <w:rPr>
          <w:rFonts w:ascii="Calibri" w:hAnsi="Calibri"/>
        </w:rPr>
      </w:pPr>
    </w:p>
    <w:p w14:paraId="2E30F484" w14:textId="77777777" w:rsidR="000C04C2" w:rsidRPr="000C04C2" w:rsidRDefault="000C04C2" w:rsidP="000C04C2">
      <w:pPr>
        <w:spacing w:line="276" w:lineRule="auto"/>
        <w:rPr>
          <w:rFonts w:ascii="Calibri" w:hAnsi="Calibri"/>
        </w:rPr>
      </w:pPr>
      <w:r w:rsidRPr="000C04C2">
        <w:rPr>
          <w:rFonts w:ascii="Calibri" w:hAnsi="Calibri"/>
        </w:rPr>
        <w:t>Shamgar was unconventional and he was extremely creative. I think God is looking for people who will be unconventional and super creative with what they have. Let's think about what we do have and not what we don't have.</w:t>
      </w:r>
    </w:p>
    <w:p w14:paraId="272130F7" w14:textId="77777777" w:rsidR="000C04C2" w:rsidRPr="000C04C2" w:rsidRDefault="000C04C2" w:rsidP="000C04C2">
      <w:pPr>
        <w:spacing w:line="276" w:lineRule="auto"/>
        <w:rPr>
          <w:rFonts w:ascii="Calibri" w:hAnsi="Calibri"/>
        </w:rPr>
      </w:pPr>
    </w:p>
    <w:p w14:paraId="3F60325F" w14:textId="77777777" w:rsidR="000C04C2" w:rsidRPr="000C04C2" w:rsidRDefault="000C04C2" w:rsidP="000C04C2">
      <w:pPr>
        <w:spacing w:line="276" w:lineRule="auto"/>
        <w:rPr>
          <w:rFonts w:ascii="Calibri" w:hAnsi="Calibri"/>
        </w:rPr>
      </w:pPr>
      <w:r w:rsidRPr="000C04C2">
        <w:rPr>
          <w:rFonts w:ascii="Calibri" w:hAnsi="Calibri"/>
        </w:rPr>
        <w:t xml:space="preserve">“Since the weapons of our warfare are not fleshly, but are powerful through God for the demolition of strongholds. We demolish arguments and every high-minded thing that is raised </w:t>
      </w:r>
      <w:r w:rsidRPr="000C04C2">
        <w:rPr>
          <w:rFonts w:ascii="Calibri" w:hAnsi="Calibri"/>
        </w:rPr>
        <w:lastRenderedPageBreak/>
        <w:t>up against the knowledge of God, taking every thought captive to the obedience of Christ” (2 Corinthians 10:4-5).</w:t>
      </w:r>
    </w:p>
    <w:p w14:paraId="68793AA7" w14:textId="77777777" w:rsidR="000C04C2" w:rsidRPr="000C04C2" w:rsidRDefault="000C04C2" w:rsidP="000C04C2">
      <w:pPr>
        <w:spacing w:line="276" w:lineRule="auto"/>
        <w:rPr>
          <w:rFonts w:ascii="Calibri" w:hAnsi="Calibri"/>
        </w:rPr>
      </w:pPr>
    </w:p>
    <w:p w14:paraId="0DCC1833" w14:textId="77777777" w:rsidR="000C04C2" w:rsidRPr="000C04C2" w:rsidRDefault="000C04C2" w:rsidP="000C04C2">
      <w:pPr>
        <w:spacing w:line="276" w:lineRule="auto"/>
        <w:rPr>
          <w:rFonts w:ascii="Calibri" w:hAnsi="Calibri"/>
        </w:rPr>
      </w:pPr>
      <w:r w:rsidRPr="000C04C2">
        <w:rPr>
          <w:rFonts w:ascii="Calibri" w:hAnsi="Calibri"/>
        </w:rPr>
        <w:t xml:space="preserve">We've been given some weapons in the kingdom of God. They're unorthodox. I'm talking about the sword of the Spirit, aka the word of God. It’s a weapon God has given to us. The power of the Holy Spirit, a weapon that God has given to us. It's God's divine empowerment, God's divine enabling agent in our life to help us fulfill the destiny and the purposes that God has for us. God has given us the church as a great tool. We should use the church, the Holy Spirit, the word of God, and whatever other things that God has put before us. </w:t>
      </w:r>
    </w:p>
    <w:p w14:paraId="69C915D8" w14:textId="77777777" w:rsidR="000C04C2" w:rsidRPr="000C04C2" w:rsidRDefault="000C04C2" w:rsidP="000C04C2">
      <w:pPr>
        <w:spacing w:line="276" w:lineRule="auto"/>
        <w:rPr>
          <w:rFonts w:ascii="Calibri" w:hAnsi="Calibri"/>
        </w:rPr>
      </w:pPr>
    </w:p>
    <w:p w14:paraId="6257FDF2" w14:textId="77777777" w:rsidR="000C04C2" w:rsidRPr="000C04C2" w:rsidRDefault="000C04C2" w:rsidP="000C04C2">
      <w:pPr>
        <w:spacing w:line="276" w:lineRule="auto"/>
        <w:rPr>
          <w:rFonts w:ascii="Calibri" w:hAnsi="Calibri"/>
        </w:rPr>
      </w:pPr>
      <w:r w:rsidRPr="000C04C2">
        <w:rPr>
          <w:rFonts w:ascii="Calibri" w:hAnsi="Calibri"/>
        </w:rPr>
        <w:t xml:space="preserve">We should work with whatever God has given to us. Let's quit worrying about what we don't have and let's start worrying about what we do have. Let's work that ox goad, if you will. We are unorthodox in our warfare because our warfare is in the Spirit. It comes through prayer and through the power of God's word. </w:t>
      </w:r>
    </w:p>
    <w:p w14:paraId="64B61E21" w14:textId="77777777" w:rsidR="000C04C2" w:rsidRPr="000C04C2" w:rsidRDefault="000C04C2" w:rsidP="000C04C2">
      <w:pPr>
        <w:spacing w:line="276" w:lineRule="auto"/>
        <w:rPr>
          <w:rFonts w:ascii="Calibri" w:hAnsi="Calibri"/>
        </w:rPr>
      </w:pPr>
    </w:p>
    <w:p w14:paraId="39AEC370" w14:textId="77777777" w:rsidR="000C04C2" w:rsidRPr="000C04C2" w:rsidRDefault="000C04C2" w:rsidP="000C04C2">
      <w:pPr>
        <w:spacing w:line="276" w:lineRule="auto"/>
        <w:rPr>
          <w:rFonts w:ascii="Calibri" w:hAnsi="Calibri"/>
          <w:b/>
          <w:bCs/>
        </w:rPr>
      </w:pPr>
      <w:r w:rsidRPr="000C04C2">
        <w:rPr>
          <w:rFonts w:ascii="Calibri" w:hAnsi="Calibri"/>
          <w:b/>
          <w:bCs/>
        </w:rPr>
        <w:t>3. GIVE IT ALL YOU HAVE</w:t>
      </w:r>
    </w:p>
    <w:p w14:paraId="008C654D" w14:textId="77777777" w:rsidR="000C04C2" w:rsidRPr="000C04C2" w:rsidRDefault="000C04C2" w:rsidP="000C04C2">
      <w:pPr>
        <w:spacing w:line="276" w:lineRule="auto"/>
        <w:rPr>
          <w:rFonts w:ascii="Calibri" w:hAnsi="Calibri"/>
        </w:rPr>
      </w:pPr>
    </w:p>
    <w:p w14:paraId="2516E4A2" w14:textId="77777777" w:rsidR="000C04C2" w:rsidRPr="000C04C2" w:rsidRDefault="000C04C2" w:rsidP="000C04C2">
      <w:pPr>
        <w:spacing w:line="276" w:lineRule="auto"/>
        <w:rPr>
          <w:rFonts w:ascii="Calibri" w:hAnsi="Calibri"/>
        </w:rPr>
      </w:pPr>
      <w:r w:rsidRPr="000C04C2">
        <w:rPr>
          <w:rFonts w:ascii="Calibri" w:hAnsi="Calibri"/>
        </w:rPr>
        <w:t xml:space="preserve">Shamgar put some effort into this thing. He killed 600 bad guys. The Bible doesn't tell us exactly how Shamgar did this. I don't know if he went all Kung Fu and took out all 600 at once. Maybe he did. I think it's probably likely he killed all these guys at different intervals. Shamgar was probably like an assassin, lurking in the darkness with the ox goad, waiting for bad guys to walk by, taking them out one by one. Either way, God's supernatural empowerment enabled him to work with what he had and to give it all that he had. </w:t>
      </w:r>
    </w:p>
    <w:p w14:paraId="7A4DF464" w14:textId="77777777" w:rsidR="000C04C2" w:rsidRPr="000C04C2" w:rsidRDefault="000C04C2" w:rsidP="000C04C2">
      <w:pPr>
        <w:spacing w:line="276" w:lineRule="auto"/>
        <w:rPr>
          <w:rFonts w:ascii="Calibri" w:hAnsi="Calibri"/>
        </w:rPr>
      </w:pPr>
    </w:p>
    <w:p w14:paraId="1BA587FE" w14:textId="77777777" w:rsidR="000C04C2" w:rsidRPr="000C04C2" w:rsidRDefault="000C04C2" w:rsidP="000C04C2">
      <w:pPr>
        <w:spacing w:line="276" w:lineRule="auto"/>
        <w:rPr>
          <w:rFonts w:ascii="Calibri" w:hAnsi="Calibri"/>
        </w:rPr>
      </w:pPr>
      <w:r w:rsidRPr="000C04C2">
        <w:rPr>
          <w:rFonts w:ascii="Calibri" w:hAnsi="Calibri"/>
        </w:rPr>
        <w:t>God is looking for some people like that. I hope in the next 12 months, this year, you're going to be a person who’s going to give it all that you have.</w:t>
      </w:r>
    </w:p>
    <w:p w14:paraId="385EED78" w14:textId="77777777" w:rsidR="000C04C2" w:rsidRPr="000C04C2" w:rsidRDefault="000C04C2" w:rsidP="000C04C2">
      <w:pPr>
        <w:spacing w:line="276" w:lineRule="auto"/>
        <w:rPr>
          <w:rFonts w:ascii="Calibri" w:hAnsi="Calibri"/>
        </w:rPr>
      </w:pPr>
    </w:p>
    <w:p w14:paraId="2CC8F866" w14:textId="40D2FA8B" w:rsidR="000C04C2" w:rsidRPr="000C04C2" w:rsidRDefault="000C04C2" w:rsidP="000C04C2">
      <w:pPr>
        <w:spacing w:line="276" w:lineRule="auto"/>
        <w:rPr>
          <w:rFonts w:ascii="Calibri" w:hAnsi="Calibri"/>
        </w:rPr>
      </w:pPr>
      <w:r w:rsidRPr="000C04C2">
        <w:rPr>
          <w:rFonts w:ascii="Calibri" w:hAnsi="Calibri"/>
        </w:rPr>
        <w:t>I hope you're a person of passion, a person of intensity</w:t>
      </w:r>
      <w:r w:rsidR="00E52D8C">
        <w:rPr>
          <w:rFonts w:ascii="Calibri" w:hAnsi="Calibri"/>
        </w:rPr>
        <w:t>. W</w:t>
      </w:r>
      <w:r w:rsidRPr="000C04C2">
        <w:rPr>
          <w:rFonts w:ascii="Calibri" w:hAnsi="Calibri"/>
        </w:rPr>
        <w:t xml:space="preserve">hatever God is putting on your heart to do, </w:t>
      </w:r>
      <w:r w:rsidR="00E52D8C">
        <w:rPr>
          <w:rFonts w:ascii="Calibri" w:hAnsi="Calibri"/>
        </w:rPr>
        <w:t>I hope you’re a person who says, “I’m</w:t>
      </w:r>
      <w:r w:rsidRPr="000C04C2">
        <w:rPr>
          <w:rFonts w:ascii="Calibri" w:hAnsi="Calibri"/>
        </w:rPr>
        <w:t xml:space="preserve"> going to go for it. I'm not going to be sloppy. I’m going to have a spirit of diligence and a spirit of excellence. I want to finish the things that God has put before me. Not just meander and tiptoe around, but I want to attack those things.” We have to give it all that we have. </w:t>
      </w:r>
    </w:p>
    <w:p w14:paraId="34EE38CC" w14:textId="77777777" w:rsidR="000C04C2" w:rsidRPr="000C04C2" w:rsidRDefault="000C04C2" w:rsidP="000C04C2">
      <w:pPr>
        <w:spacing w:line="276" w:lineRule="auto"/>
        <w:rPr>
          <w:rFonts w:ascii="Calibri" w:hAnsi="Calibri"/>
        </w:rPr>
      </w:pPr>
    </w:p>
    <w:p w14:paraId="3205B87C" w14:textId="77777777" w:rsidR="000C04C2" w:rsidRPr="000C04C2" w:rsidRDefault="000C04C2" w:rsidP="000C04C2">
      <w:pPr>
        <w:spacing w:line="276" w:lineRule="auto"/>
        <w:rPr>
          <w:rFonts w:ascii="Calibri" w:hAnsi="Calibri"/>
        </w:rPr>
      </w:pPr>
      <w:r w:rsidRPr="000C04C2">
        <w:rPr>
          <w:rFonts w:ascii="Calibri" w:hAnsi="Calibri"/>
        </w:rPr>
        <w:t xml:space="preserve">My little boy came to me. He's 10. He said, “Dad, I need some money for some video games.” I said, “I'm not giving you any money for video games. You just got all these really nice Christmas presents. No video games.” He was like, “Dad, I need 30 bucks.” I was like, “I'm sorry. I know you're unemployed. You better figure something out.” </w:t>
      </w:r>
    </w:p>
    <w:p w14:paraId="208346BD" w14:textId="77777777" w:rsidR="000C04C2" w:rsidRPr="000C04C2" w:rsidRDefault="000C04C2" w:rsidP="000C04C2">
      <w:pPr>
        <w:spacing w:line="276" w:lineRule="auto"/>
        <w:rPr>
          <w:rFonts w:ascii="Calibri" w:hAnsi="Calibri"/>
        </w:rPr>
      </w:pPr>
    </w:p>
    <w:p w14:paraId="673D8465" w14:textId="77777777" w:rsidR="000C04C2" w:rsidRPr="000C04C2" w:rsidRDefault="000C04C2" w:rsidP="000C04C2">
      <w:pPr>
        <w:spacing w:line="276" w:lineRule="auto"/>
        <w:rPr>
          <w:rFonts w:ascii="Calibri" w:hAnsi="Calibri"/>
        </w:rPr>
      </w:pPr>
      <w:r w:rsidRPr="000C04C2">
        <w:rPr>
          <w:rFonts w:ascii="Calibri" w:hAnsi="Calibri"/>
        </w:rPr>
        <w:t xml:space="preserve">He came back to me a couple of days later and he said, “Dad, I figured this thing out. Whenever I lose a tooth, I put it under my pillow and I get $5. I have six baby teeth left to lose (because I'm 10) and six times $5 is 30 bucks.” I was like you, “Bring it, bro.” Everywhere I was going, my little boy was pulling at his teeth, working those molars. Unbelievable. Watching TV, working them. Waking up in the morning and pulling on them and all that stuff. Those things start falling out. The dollars start racking up. I'm like, “Whoa. There's an intensity there. I love that.” </w:t>
      </w:r>
    </w:p>
    <w:p w14:paraId="3E0CF853" w14:textId="77777777" w:rsidR="000C04C2" w:rsidRPr="000C04C2" w:rsidRDefault="000C04C2" w:rsidP="000C04C2">
      <w:pPr>
        <w:spacing w:line="276" w:lineRule="auto"/>
        <w:rPr>
          <w:rFonts w:ascii="Calibri" w:hAnsi="Calibri"/>
        </w:rPr>
      </w:pPr>
    </w:p>
    <w:p w14:paraId="129F55A2" w14:textId="3A44915D" w:rsidR="000C04C2" w:rsidRPr="000C04C2" w:rsidRDefault="000C04C2" w:rsidP="000C04C2">
      <w:pPr>
        <w:spacing w:line="276" w:lineRule="auto"/>
        <w:rPr>
          <w:rFonts w:ascii="Calibri" w:hAnsi="Calibri"/>
        </w:rPr>
      </w:pPr>
      <w:r w:rsidRPr="000C04C2">
        <w:rPr>
          <w:rFonts w:ascii="Calibri" w:hAnsi="Calibri"/>
        </w:rPr>
        <w:t xml:space="preserve">God, give us some Christian people who have that kind of intensity. </w:t>
      </w:r>
      <w:r w:rsidR="00E52D8C">
        <w:rPr>
          <w:rFonts w:ascii="Calibri" w:hAnsi="Calibri"/>
        </w:rPr>
        <w:t>“</w:t>
      </w:r>
      <w:r w:rsidRPr="000C04C2">
        <w:rPr>
          <w:rFonts w:ascii="Calibri" w:hAnsi="Calibri"/>
        </w:rPr>
        <w:t>God, when I don't have the money, I'm going to pull my teeth out</w:t>
      </w:r>
      <w:r w:rsidR="00E52D8C">
        <w:rPr>
          <w:rFonts w:ascii="Calibri" w:hAnsi="Calibri"/>
        </w:rPr>
        <w:t>”</w:t>
      </w:r>
      <w:r w:rsidRPr="000C04C2">
        <w:rPr>
          <w:rFonts w:ascii="Calibri" w:hAnsi="Calibri"/>
        </w:rPr>
        <w:t xml:space="preserve"> kind of intensity. Love that. </w:t>
      </w:r>
    </w:p>
    <w:p w14:paraId="05A4D44A" w14:textId="77777777" w:rsidR="000C04C2" w:rsidRPr="000C04C2" w:rsidRDefault="000C04C2" w:rsidP="000C04C2">
      <w:pPr>
        <w:spacing w:line="276" w:lineRule="auto"/>
        <w:rPr>
          <w:rFonts w:ascii="Calibri" w:hAnsi="Calibri"/>
        </w:rPr>
      </w:pPr>
    </w:p>
    <w:p w14:paraId="1F70C359" w14:textId="77777777" w:rsidR="000C04C2" w:rsidRPr="000C04C2" w:rsidRDefault="000C04C2" w:rsidP="000C04C2">
      <w:pPr>
        <w:spacing w:line="276" w:lineRule="auto"/>
        <w:rPr>
          <w:rFonts w:ascii="Calibri" w:hAnsi="Calibri"/>
        </w:rPr>
      </w:pPr>
      <w:r w:rsidRPr="000C04C2">
        <w:rPr>
          <w:rFonts w:ascii="Calibri" w:hAnsi="Calibri"/>
        </w:rPr>
        <w:t xml:space="preserve">Work with what you’ve got. Do what you can. Give it all you’ve got this year. Pull those teeth out. </w:t>
      </w:r>
    </w:p>
    <w:p w14:paraId="4402E41B" w14:textId="77777777" w:rsidR="000C04C2" w:rsidRPr="000C04C2" w:rsidRDefault="000C04C2" w:rsidP="000C04C2">
      <w:pPr>
        <w:spacing w:line="276" w:lineRule="auto"/>
        <w:rPr>
          <w:rFonts w:ascii="Calibri" w:hAnsi="Calibri"/>
        </w:rPr>
      </w:pPr>
    </w:p>
    <w:p w14:paraId="3DF5B12E" w14:textId="77777777" w:rsidR="000C04C2" w:rsidRPr="000C04C2" w:rsidRDefault="000C04C2" w:rsidP="000C04C2">
      <w:pPr>
        <w:spacing w:line="276" w:lineRule="auto"/>
        <w:rPr>
          <w:rFonts w:ascii="Calibri" w:hAnsi="Calibri"/>
        </w:rPr>
      </w:pPr>
      <w:r w:rsidRPr="000C04C2">
        <w:rPr>
          <w:rFonts w:ascii="Calibri" w:hAnsi="Calibri"/>
        </w:rPr>
        <w:t xml:space="preserve">In Shamgar, we see a man who obeyed, God defeated the enemy, even though his resources were limited. He gave it all that he had. </w:t>
      </w:r>
    </w:p>
    <w:p w14:paraId="159B1598" w14:textId="77777777" w:rsidR="000C04C2" w:rsidRPr="000C04C2" w:rsidRDefault="000C04C2" w:rsidP="000C04C2">
      <w:pPr>
        <w:spacing w:line="276" w:lineRule="auto"/>
        <w:rPr>
          <w:rFonts w:ascii="Calibri" w:hAnsi="Calibri"/>
        </w:rPr>
      </w:pPr>
    </w:p>
    <w:p w14:paraId="79982090" w14:textId="77777777" w:rsidR="000C04C2" w:rsidRPr="000C04C2" w:rsidRDefault="000C04C2" w:rsidP="000C04C2">
      <w:pPr>
        <w:spacing w:line="276" w:lineRule="auto"/>
        <w:rPr>
          <w:rFonts w:ascii="Calibri" w:hAnsi="Calibri"/>
        </w:rPr>
      </w:pPr>
      <w:r w:rsidRPr="000C04C2">
        <w:rPr>
          <w:rFonts w:ascii="Calibri" w:hAnsi="Calibri"/>
        </w:rPr>
        <w:t xml:space="preserve">I was watching my little nephew a couple weeks ago. He's about 2. He just started walking. Whenever he walks, he falls down because he's a little bitty guy. He may cry if he skins his knee, but I never once saw my nephew fall down and lay there. Kids always get back up. They want to walk so bad. They want to run. They fall down and they get back up. Why is it that sometimes as adults, we fall down, but we don't want to get back up? We need to learn from the example of a little toddler. We need to say, “God, when I fall down, I'm going to get back up and I'm going to keep running. I'm going to pull my teeth out. I'm going to do whatever it takes.” </w:t>
      </w:r>
    </w:p>
    <w:p w14:paraId="5C2624EE" w14:textId="77777777" w:rsidR="000C04C2" w:rsidRPr="000C04C2" w:rsidRDefault="000C04C2" w:rsidP="000C04C2">
      <w:pPr>
        <w:spacing w:line="276" w:lineRule="auto"/>
        <w:rPr>
          <w:rFonts w:ascii="Calibri" w:hAnsi="Calibri"/>
        </w:rPr>
      </w:pPr>
    </w:p>
    <w:p w14:paraId="3E63989A" w14:textId="77777777" w:rsidR="000C04C2" w:rsidRPr="000C04C2" w:rsidRDefault="000C04C2" w:rsidP="000C04C2">
      <w:pPr>
        <w:spacing w:line="276" w:lineRule="auto"/>
        <w:rPr>
          <w:rFonts w:ascii="Calibri" w:hAnsi="Calibri"/>
        </w:rPr>
      </w:pPr>
      <w:r w:rsidRPr="000C04C2">
        <w:rPr>
          <w:rFonts w:ascii="Calibri" w:hAnsi="Calibri"/>
        </w:rPr>
        <w:t xml:space="preserve">If I have a sword, I'm going to swing my sword. If I have an ox goad, I'm going to work the ox goad. If I have computer skills, I'm going to work those computer skills. If I have influence with people, I'm going to work that thing. If I've got academic training and a great education, I'm going to work that thing. If I've got Bible knowledge and I've got a great Christian background, I'm going to work that thing. God, whatever you give me, I'm going to work it with all I’ve got. </w:t>
      </w:r>
    </w:p>
    <w:p w14:paraId="0DE21321" w14:textId="77777777" w:rsidR="000C04C2" w:rsidRPr="000C04C2" w:rsidRDefault="000C04C2" w:rsidP="000C04C2">
      <w:pPr>
        <w:spacing w:line="276" w:lineRule="auto"/>
        <w:rPr>
          <w:rFonts w:ascii="Calibri" w:hAnsi="Calibri"/>
        </w:rPr>
      </w:pPr>
    </w:p>
    <w:p w14:paraId="3504A1E5" w14:textId="77777777" w:rsidR="000C04C2" w:rsidRPr="000C04C2" w:rsidRDefault="000C04C2" w:rsidP="000C04C2">
      <w:pPr>
        <w:spacing w:line="276" w:lineRule="auto"/>
        <w:rPr>
          <w:rFonts w:ascii="Calibri" w:hAnsi="Calibri"/>
        </w:rPr>
      </w:pPr>
      <w:r w:rsidRPr="000C04C2">
        <w:rPr>
          <w:rFonts w:ascii="Calibri" w:hAnsi="Calibri"/>
        </w:rPr>
        <w:t xml:space="preserve">Every one of us has a stick in our hand. Every one of us has a staff. Moses, what is in your hand? “All I see is a stick, God.” Oh, no. I see a mighty weapon in the hand of an amazing God. </w:t>
      </w:r>
    </w:p>
    <w:p w14:paraId="0DC39DEB" w14:textId="77777777" w:rsidR="000C04C2" w:rsidRPr="000C04C2" w:rsidRDefault="000C04C2" w:rsidP="000C04C2">
      <w:pPr>
        <w:spacing w:line="276" w:lineRule="auto"/>
        <w:rPr>
          <w:rFonts w:ascii="Calibri" w:hAnsi="Calibri"/>
        </w:rPr>
      </w:pPr>
    </w:p>
    <w:p w14:paraId="248DFE0A" w14:textId="77777777" w:rsidR="000C04C2" w:rsidRPr="000C04C2" w:rsidRDefault="000C04C2" w:rsidP="000C04C2">
      <w:pPr>
        <w:spacing w:line="276" w:lineRule="auto"/>
        <w:rPr>
          <w:rFonts w:ascii="Calibri" w:hAnsi="Calibri"/>
        </w:rPr>
      </w:pPr>
      <w:r w:rsidRPr="000C04C2">
        <w:rPr>
          <w:rFonts w:ascii="Calibri" w:hAnsi="Calibri"/>
        </w:rPr>
        <w:t xml:space="preserve">People who are successful for God work with whatever they have been given. It's easy to look around and go, “I wish that I had her background. I wish that I had his circumstances. I wish that </w:t>
      </w:r>
      <w:r w:rsidRPr="000C04C2">
        <w:rPr>
          <w:rFonts w:ascii="Calibri" w:hAnsi="Calibri"/>
        </w:rPr>
        <w:lastRenderedPageBreak/>
        <w:t xml:space="preserve">I had their assets. I wish that I had his education.” God says it isn't about that. It's about us finding our path and our destiny, and working with what we have. Give it all you’ve got. </w:t>
      </w:r>
    </w:p>
    <w:p w14:paraId="76578BEA" w14:textId="77777777" w:rsidR="000C04C2" w:rsidRPr="000C04C2" w:rsidRDefault="000C04C2" w:rsidP="000C04C2">
      <w:pPr>
        <w:spacing w:line="276" w:lineRule="auto"/>
        <w:rPr>
          <w:rFonts w:ascii="Calibri" w:hAnsi="Calibri"/>
        </w:rPr>
      </w:pPr>
    </w:p>
    <w:p w14:paraId="179F7863" w14:textId="77777777" w:rsidR="000C04C2" w:rsidRPr="000C04C2" w:rsidRDefault="000C04C2" w:rsidP="000C04C2">
      <w:pPr>
        <w:spacing w:line="276" w:lineRule="auto"/>
        <w:rPr>
          <w:rFonts w:ascii="Calibri" w:hAnsi="Calibri"/>
        </w:rPr>
      </w:pPr>
      <w:r w:rsidRPr="000C04C2">
        <w:rPr>
          <w:rFonts w:ascii="Calibri" w:hAnsi="Calibri"/>
        </w:rPr>
        <w:t xml:space="preserve">Look at a few Scriptures today. </w:t>
      </w:r>
    </w:p>
    <w:p w14:paraId="5BDA227D" w14:textId="77777777" w:rsidR="000C04C2" w:rsidRPr="000C04C2" w:rsidRDefault="000C04C2" w:rsidP="000C04C2">
      <w:pPr>
        <w:spacing w:line="276" w:lineRule="auto"/>
        <w:rPr>
          <w:rFonts w:ascii="Calibri" w:hAnsi="Calibri"/>
        </w:rPr>
      </w:pPr>
    </w:p>
    <w:p w14:paraId="5A69FBE9" w14:textId="77777777" w:rsidR="000C04C2" w:rsidRPr="000C04C2" w:rsidRDefault="000C04C2" w:rsidP="000C04C2">
      <w:pPr>
        <w:spacing w:line="276" w:lineRule="auto"/>
        <w:rPr>
          <w:rFonts w:ascii="Calibri" w:hAnsi="Calibri"/>
        </w:rPr>
      </w:pPr>
      <w:r w:rsidRPr="000C04C2">
        <w:rPr>
          <w:rFonts w:ascii="Calibri" w:hAnsi="Calibri"/>
        </w:rPr>
        <w:t>“So let’s not get tired of doing what is good. At just the right time we will reap a harvest of blessing if we don’t give up” (Galatians 6:9).</w:t>
      </w:r>
    </w:p>
    <w:p w14:paraId="2EF20611" w14:textId="77777777" w:rsidR="000C04C2" w:rsidRPr="000C04C2" w:rsidRDefault="000C04C2" w:rsidP="000C04C2">
      <w:pPr>
        <w:spacing w:line="276" w:lineRule="auto"/>
        <w:rPr>
          <w:rFonts w:ascii="Calibri" w:hAnsi="Calibri"/>
        </w:rPr>
      </w:pPr>
    </w:p>
    <w:p w14:paraId="15DF8DA6" w14:textId="77777777" w:rsidR="000C04C2" w:rsidRPr="000C04C2" w:rsidRDefault="000C04C2" w:rsidP="000C04C2">
      <w:pPr>
        <w:spacing w:line="276" w:lineRule="auto"/>
        <w:rPr>
          <w:rFonts w:ascii="Calibri" w:hAnsi="Calibri"/>
        </w:rPr>
      </w:pPr>
      <w:r w:rsidRPr="000C04C2">
        <w:rPr>
          <w:rFonts w:ascii="Calibri" w:hAnsi="Calibri"/>
        </w:rPr>
        <w:t>The moment that you're about to give up, sometimes that's where God is about to do His greatest work. That's where the harvest is. God's like, “The harvest is just about to come. Why are you quitting? The seeds are starting to sprout. All the work and all the energy you've been putting into all that, it's just about to come to fruition. Don't give up. Work with what you’ve got. Give it all you’ve got.”</w:t>
      </w:r>
    </w:p>
    <w:p w14:paraId="3C49DA1E" w14:textId="77777777" w:rsidR="000C04C2" w:rsidRPr="000C04C2" w:rsidRDefault="000C04C2" w:rsidP="000C04C2">
      <w:pPr>
        <w:spacing w:line="276" w:lineRule="auto"/>
        <w:rPr>
          <w:rFonts w:ascii="Calibri" w:hAnsi="Calibri"/>
        </w:rPr>
      </w:pPr>
    </w:p>
    <w:p w14:paraId="78418F4E" w14:textId="77777777" w:rsidR="000C04C2" w:rsidRPr="000C04C2" w:rsidRDefault="000C04C2" w:rsidP="000C04C2">
      <w:pPr>
        <w:spacing w:line="276" w:lineRule="auto"/>
        <w:rPr>
          <w:rFonts w:ascii="Calibri" w:hAnsi="Calibri"/>
        </w:rPr>
      </w:pPr>
      <w:r w:rsidRPr="000C04C2">
        <w:rPr>
          <w:rFonts w:ascii="Calibri" w:hAnsi="Calibri"/>
        </w:rPr>
        <w:t>“Never be lazy, but work hard and serve the Lord enthusiastically” (Romans 12:11).</w:t>
      </w:r>
    </w:p>
    <w:p w14:paraId="06239E72" w14:textId="77777777" w:rsidR="000C04C2" w:rsidRPr="000C04C2" w:rsidRDefault="000C04C2" w:rsidP="000C04C2">
      <w:pPr>
        <w:spacing w:line="276" w:lineRule="auto"/>
        <w:rPr>
          <w:rFonts w:ascii="Calibri" w:hAnsi="Calibri"/>
        </w:rPr>
      </w:pPr>
    </w:p>
    <w:p w14:paraId="1F823FAD" w14:textId="77777777" w:rsidR="000C04C2" w:rsidRPr="000C04C2" w:rsidRDefault="000C04C2" w:rsidP="000C04C2">
      <w:pPr>
        <w:spacing w:line="276" w:lineRule="auto"/>
        <w:rPr>
          <w:rFonts w:ascii="Calibri" w:hAnsi="Calibri"/>
        </w:rPr>
      </w:pPr>
      <w:r w:rsidRPr="000C04C2">
        <w:rPr>
          <w:rFonts w:ascii="Calibri" w:hAnsi="Calibri"/>
        </w:rPr>
        <w:t xml:space="preserve">This is not a burden. Let’s serve the Lord enthusiastically. Because we know that God takes ox goads and He makes them into weapons. We know that God takes staffs and He implements them to perform miracles. What are we worried about? </w:t>
      </w:r>
    </w:p>
    <w:p w14:paraId="62D19587" w14:textId="77777777" w:rsidR="000C04C2" w:rsidRPr="000C04C2" w:rsidRDefault="000C04C2" w:rsidP="000C04C2">
      <w:pPr>
        <w:spacing w:line="276" w:lineRule="auto"/>
        <w:rPr>
          <w:rFonts w:ascii="Calibri" w:hAnsi="Calibri"/>
        </w:rPr>
      </w:pPr>
    </w:p>
    <w:p w14:paraId="1D625967" w14:textId="77777777" w:rsidR="000C04C2" w:rsidRPr="000C04C2" w:rsidRDefault="000C04C2" w:rsidP="000C04C2">
      <w:pPr>
        <w:spacing w:line="276" w:lineRule="auto"/>
        <w:rPr>
          <w:rFonts w:ascii="Calibri" w:hAnsi="Calibri"/>
        </w:rPr>
      </w:pPr>
      <w:r w:rsidRPr="000C04C2">
        <w:rPr>
          <w:rFonts w:ascii="Calibri" w:hAnsi="Calibri"/>
        </w:rPr>
        <w:t>“Commit your actions to the Lord, and your plans will succeed” (Proverbs 16:3).</w:t>
      </w:r>
    </w:p>
    <w:p w14:paraId="610C7379" w14:textId="77777777" w:rsidR="000C04C2" w:rsidRPr="000C04C2" w:rsidRDefault="000C04C2" w:rsidP="000C04C2">
      <w:pPr>
        <w:spacing w:line="276" w:lineRule="auto"/>
        <w:rPr>
          <w:rFonts w:ascii="Calibri" w:hAnsi="Calibri"/>
        </w:rPr>
      </w:pPr>
    </w:p>
    <w:p w14:paraId="35B6C57F" w14:textId="77777777" w:rsidR="000C04C2" w:rsidRPr="000C04C2" w:rsidRDefault="000C04C2" w:rsidP="000C04C2">
      <w:pPr>
        <w:spacing w:line="276" w:lineRule="auto"/>
        <w:rPr>
          <w:rFonts w:ascii="Calibri" w:hAnsi="Calibri"/>
        </w:rPr>
      </w:pPr>
      <w:r w:rsidRPr="000C04C2">
        <w:rPr>
          <w:rFonts w:ascii="Calibri" w:hAnsi="Calibri"/>
        </w:rPr>
        <w:t xml:space="preserve">This year, let's commit all that we do to the Lord and let's see if God brings the success to us. </w:t>
      </w:r>
    </w:p>
    <w:p w14:paraId="3FC35920" w14:textId="77777777" w:rsidR="000C04C2" w:rsidRPr="000C04C2" w:rsidRDefault="000C04C2" w:rsidP="000C04C2">
      <w:pPr>
        <w:spacing w:line="276" w:lineRule="auto"/>
        <w:rPr>
          <w:rFonts w:ascii="Calibri" w:hAnsi="Calibri"/>
        </w:rPr>
      </w:pPr>
    </w:p>
    <w:p w14:paraId="443EFF1C" w14:textId="1384ACE2" w:rsidR="000C04C2" w:rsidRPr="000C04C2" w:rsidRDefault="000C04C2" w:rsidP="000C04C2">
      <w:pPr>
        <w:spacing w:line="276" w:lineRule="auto"/>
        <w:rPr>
          <w:rFonts w:ascii="Calibri" w:hAnsi="Calibri"/>
        </w:rPr>
      </w:pPr>
      <w:r w:rsidRPr="000C04C2">
        <w:rPr>
          <w:rFonts w:ascii="Calibri" w:hAnsi="Calibri"/>
        </w:rPr>
        <w:t>When I look at Shamgar, I have to say</w:t>
      </w:r>
      <w:r w:rsidR="00E52D8C">
        <w:rPr>
          <w:rFonts w:ascii="Calibri" w:hAnsi="Calibri"/>
        </w:rPr>
        <w:t>,</w:t>
      </w:r>
      <w:r w:rsidRPr="000C04C2">
        <w:rPr>
          <w:rFonts w:ascii="Calibri" w:hAnsi="Calibri"/>
        </w:rPr>
        <w:t xml:space="preserve"> </w:t>
      </w:r>
      <w:r w:rsidR="00E52D8C">
        <w:rPr>
          <w:rFonts w:ascii="Calibri" w:hAnsi="Calibri"/>
        </w:rPr>
        <w:t>“</w:t>
      </w:r>
      <w:proofErr w:type="spellStart"/>
      <w:r w:rsidRPr="000C04C2">
        <w:rPr>
          <w:rFonts w:ascii="Calibri" w:hAnsi="Calibri"/>
        </w:rPr>
        <w:t>Shamwow</w:t>
      </w:r>
      <w:proofErr w:type="spellEnd"/>
      <w:r w:rsidRPr="000C04C2">
        <w:rPr>
          <w:rFonts w:ascii="Calibri" w:hAnsi="Calibri"/>
        </w:rPr>
        <w:t>.</w:t>
      </w:r>
      <w:r w:rsidR="00E52D8C">
        <w:rPr>
          <w:rFonts w:ascii="Calibri" w:hAnsi="Calibri"/>
        </w:rPr>
        <w:t>”</w:t>
      </w:r>
      <w:r w:rsidRPr="000C04C2">
        <w:rPr>
          <w:rFonts w:ascii="Calibri" w:hAnsi="Calibri"/>
        </w:rPr>
        <w:t xml:space="preserve"> Start where you are. Use what you’ve got. Give it your all.</w:t>
      </w:r>
      <w:r w:rsidR="00F6415F">
        <w:rPr>
          <w:rFonts w:ascii="Calibri" w:hAnsi="Calibri"/>
        </w:rPr>
        <w:br/>
      </w:r>
      <w:r w:rsidR="00F6415F">
        <w:rPr>
          <w:rFonts w:ascii="Calibri" w:hAnsi="Calibri"/>
        </w:rPr>
        <w:br/>
      </w:r>
      <w:r w:rsidR="00435EE4">
        <w:rPr>
          <w:rFonts w:ascii="AppleSystemUIFont" w:eastAsia="Times New Roman" w:hAnsi="AppleSystemUIFont" w:cs="AppleSystemUIFont"/>
          <w:sz w:val="26"/>
          <w:szCs w:val="26"/>
          <w:lang w:eastAsia="en-US"/>
        </w:rPr>
        <w:t xml:space="preserve">Few have shown more courage than Jesus Christ. Despite coming from the small town of Nazareth, which some questioned as the source of any good, he began his mission where he was and with what he had. </w:t>
      </w:r>
      <w:proofErr w:type="gramStart"/>
      <w:r w:rsidR="00435EE4">
        <w:rPr>
          <w:rFonts w:ascii="AppleSystemUIFont" w:eastAsia="Times New Roman" w:hAnsi="AppleSystemUIFont" w:cs="AppleSystemUIFont"/>
          <w:sz w:val="26"/>
          <w:szCs w:val="26"/>
          <w:lang w:eastAsia="en-US"/>
        </w:rPr>
        <w:t>Despite being the embodiment of God, he</w:t>
      </w:r>
      <w:proofErr w:type="gramEnd"/>
      <w:r w:rsidR="00435EE4">
        <w:rPr>
          <w:rFonts w:ascii="AppleSystemUIFont" w:eastAsia="Times New Roman" w:hAnsi="AppleSystemUIFont" w:cs="AppleSystemUIFont"/>
          <w:sz w:val="26"/>
          <w:szCs w:val="26"/>
          <w:lang w:eastAsia="en-US"/>
        </w:rPr>
        <w:t xml:space="preserve"> was also fully human and thus faced struggles, pain, and limitations. Nevertheless, he persevered and gave his all, ultimately sacrificing himself on the cross for our sins and rising again to grant us new life. This level of devotion and sacrifice is truly awe-inspiring, and it's no wonder that it elicits a reaction of "</w:t>
      </w:r>
      <w:proofErr w:type="spellStart"/>
      <w:r w:rsidR="00435EE4">
        <w:rPr>
          <w:rFonts w:ascii="AppleSystemUIFont" w:eastAsia="Times New Roman" w:hAnsi="AppleSystemUIFont" w:cs="AppleSystemUIFont"/>
          <w:sz w:val="26"/>
          <w:szCs w:val="26"/>
          <w:lang w:eastAsia="en-US"/>
        </w:rPr>
        <w:t>Shamwow</w:t>
      </w:r>
      <w:proofErr w:type="spellEnd"/>
      <w:r w:rsidR="00435EE4">
        <w:rPr>
          <w:rFonts w:ascii="AppleSystemUIFont" w:eastAsia="Times New Roman" w:hAnsi="AppleSystemUIFont" w:cs="AppleSystemUIFont"/>
          <w:sz w:val="26"/>
          <w:szCs w:val="26"/>
          <w:lang w:eastAsia="en-US"/>
        </w:rPr>
        <w:t>!" from those who hear his story.</w:t>
      </w:r>
    </w:p>
    <w:p w14:paraId="3FCDB0E2" w14:textId="77777777" w:rsidR="000C04C2" w:rsidRPr="000C04C2" w:rsidRDefault="000C04C2" w:rsidP="000C04C2">
      <w:pPr>
        <w:spacing w:line="276" w:lineRule="auto"/>
        <w:rPr>
          <w:rFonts w:ascii="Calibri" w:hAnsi="Calibri"/>
        </w:rPr>
      </w:pPr>
    </w:p>
    <w:p w14:paraId="5107B487" w14:textId="77777777" w:rsidR="000C04C2" w:rsidRPr="000C04C2" w:rsidRDefault="000C04C2" w:rsidP="000C04C2">
      <w:pPr>
        <w:spacing w:line="276" w:lineRule="auto"/>
        <w:rPr>
          <w:rFonts w:ascii="Calibri" w:hAnsi="Calibri"/>
        </w:rPr>
      </w:pPr>
      <w:r w:rsidRPr="000C04C2">
        <w:rPr>
          <w:rFonts w:ascii="Calibri" w:hAnsi="Calibri"/>
        </w:rPr>
        <w:br w:type="page"/>
      </w:r>
    </w:p>
    <w:p w14:paraId="2FA5847F" w14:textId="77777777" w:rsidR="000C04C2" w:rsidRPr="000C04C2" w:rsidRDefault="000C04C2" w:rsidP="000C04C2">
      <w:pPr>
        <w:spacing w:line="276" w:lineRule="auto"/>
        <w:rPr>
          <w:rFonts w:ascii="Calibri" w:hAnsi="Calibri"/>
          <w:b/>
          <w:bCs/>
          <w:sz w:val="28"/>
          <w:szCs w:val="28"/>
          <w:u w:val="single"/>
        </w:rPr>
      </w:pPr>
      <w:r w:rsidRPr="000C04C2">
        <w:rPr>
          <w:rFonts w:ascii="Calibri" w:hAnsi="Calibri"/>
          <w:b/>
          <w:bCs/>
          <w:sz w:val="28"/>
          <w:szCs w:val="28"/>
          <w:u w:val="single"/>
        </w:rPr>
        <w:lastRenderedPageBreak/>
        <w:t>OUTLINE</w:t>
      </w:r>
    </w:p>
    <w:p w14:paraId="7BD8D3B9" w14:textId="77777777" w:rsidR="000C04C2" w:rsidRPr="000C04C2" w:rsidRDefault="000C04C2" w:rsidP="000C04C2">
      <w:pPr>
        <w:spacing w:line="276" w:lineRule="auto"/>
        <w:rPr>
          <w:rFonts w:ascii="Calibri" w:hAnsi="Calibri"/>
          <w:b/>
          <w:bCs/>
          <w:u w:val="single"/>
        </w:rPr>
      </w:pPr>
    </w:p>
    <w:p w14:paraId="483F6D5F" w14:textId="77777777" w:rsidR="000C04C2" w:rsidRPr="000C04C2" w:rsidRDefault="000C04C2" w:rsidP="000C04C2">
      <w:pPr>
        <w:spacing w:line="276" w:lineRule="auto"/>
        <w:rPr>
          <w:rFonts w:ascii="Calibri" w:hAnsi="Calibri"/>
        </w:rPr>
      </w:pPr>
      <w:r w:rsidRPr="000C04C2">
        <w:rPr>
          <w:rFonts w:ascii="Calibri" w:hAnsi="Calibri"/>
        </w:rPr>
        <w:t xml:space="preserve">“After Ehud, Shamgar son of </w:t>
      </w:r>
      <w:proofErr w:type="spellStart"/>
      <w:r w:rsidRPr="000C04C2">
        <w:rPr>
          <w:rFonts w:ascii="Calibri" w:hAnsi="Calibri"/>
        </w:rPr>
        <w:t>Anath</w:t>
      </w:r>
      <w:proofErr w:type="spellEnd"/>
      <w:r w:rsidRPr="000C04C2">
        <w:rPr>
          <w:rFonts w:ascii="Calibri" w:hAnsi="Calibri"/>
        </w:rPr>
        <w:t xml:space="preserve"> became judge. He also delivered Israel, striking down six hundred Philistines with a cattle prod.”</w:t>
      </w:r>
      <w:r w:rsidRPr="000C04C2">
        <w:rPr>
          <w:rFonts w:ascii="Calibri" w:hAnsi="Calibri"/>
        </w:rPr>
        <w:br/>
        <w:t>Judges 3:31 (CSB)</w:t>
      </w:r>
    </w:p>
    <w:p w14:paraId="4453B771" w14:textId="77777777" w:rsidR="000C04C2" w:rsidRPr="000C04C2" w:rsidRDefault="000C04C2" w:rsidP="000C04C2">
      <w:pPr>
        <w:spacing w:line="276" w:lineRule="auto"/>
        <w:rPr>
          <w:rFonts w:ascii="Calibri" w:hAnsi="Calibri"/>
        </w:rPr>
      </w:pPr>
    </w:p>
    <w:p w14:paraId="5AB15366" w14:textId="16D49254" w:rsidR="000C04C2" w:rsidRDefault="000C04C2" w:rsidP="000C04C2">
      <w:pPr>
        <w:spacing w:line="276" w:lineRule="auto"/>
        <w:rPr>
          <w:rFonts w:ascii="Calibri" w:hAnsi="Calibri"/>
          <w:b/>
          <w:bCs/>
        </w:rPr>
      </w:pPr>
      <w:r w:rsidRPr="000C04C2">
        <w:rPr>
          <w:rFonts w:ascii="Calibri" w:hAnsi="Calibri"/>
          <w:b/>
          <w:bCs/>
        </w:rPr>
        <w:t>1. START WHERE YOU ARE</w:t>
      </w:r>
    </w:p>
    <w:p w14:paraId="73FE7123" w14:textId="77777777" w:rsidR="004320F9" w:rsidRPr="000C04C2" w:rsidRDefault="004320F9" w:rsidP="000C04C2">
      <w:pPr>
        <w:spacing w:line="276" w:lineRule="auto"/>
        <w:rPr>
          <w:rFonts w:ascii="Calibri" w:hAnsi="Calibri"/>
          <w:b/>
          <w:bCs/>
        </w:rPr>
      </w:pPr>
    </w:p>
    <w:p w14:paraId="5FD958BA" w14:textId="77777777" w:rsidR="000C04C2" w:rsidRPr="000C04C2" w:rsidRDefault="000C04C2" w:rsidP="000C04C2">
      <w:pPr>
        <w:spacing w:line="276" w:lineRule="auto"/>
        <w:rPr>
          <w:rFonts w:ascii="Calibri" w:hAnsi="Calibri"/>
        </w:rPr>
      </w:pPr>
      <w:r w:rsidRPr="000C04C2">
        <w:rPr>
          <w:rFonts w:ascii="Calibri" w:hAnsi="Calibri"/>
          <w:b/>
          <w:bCs/>
        </w:rPr>
        <w:t>“…</w:t>
      </w:r>
      <w:r w:rsidRPr="000C04C2">
        <w:rPr>
          <w:rFonts w:ascii="Calibri" w:hAnsi="Calibri"/>
        </w:rPr>
        <w:t>God has chosen what is foolish in the world to shame the wise, and God has chosen what is weak in the world to shame the strong.”</w:t>
      </w:r>
      <w:r w:rsidRPr="000C04C2">
        <w:rPr>
          <w:rFonts w:ascii="Calibri" w:hAnsi="Calibri"/>
        </w:rPr>
        <w:br/>
        <w:t>1 Corinthians 1:27 (CSB)</w:t>
      </w:r>
    </w:p>
    <w:p w14:paraId="302DCE42" w14:textId="77777777" w:rsidR="000C04C2" w:rsidRPr="000C04C2" w:rsidRDefault="000C04C2" w:rsidP="000C04C2">
      <w:pPr>
        <w:spacing w:line="276" w:lineRule="auto"/>
        <w:rPr>
          <w:rFonts w:ascii="Calibri" w:hAnsi="Calibri"/>
        </w:rPr>
      </w:pPr>
    </w:p>
    <w:p w14:paraId="684E8906" w14:textId="77777777" w:rsidR="000C04C2" w:rsidRPr="000C04C2" w:rsidRDefault="000C04C2" w:rsidP="000C04C2">
      <w:pPr>
        <w:spacing w:line="276" w:lineRule="auto"/>
        <w:rPr>
          <w:rFonts w:ascii="Calibri" w:hAnsi="Calibri"/>
          <w:b/>
          <w:bCs/>
        </w:rPr>
      </w:pPr>
      <w:r w:rsidRPr="000C04C2">
        <w:rPr>
          <w:rFonts w:ascii="Calibri" w:hAnsi="Calibri"/>
          <w:b/>
          <w:bCs/>
        </w:rPr>
        <w:t>2. WORK WITH WHAT YOU’VE GOT</w:t>
      </w:r>
    </w:p>
    <w:p w14:paraId="27EB9D39" w14:textId="77777777" w:rsidR="000C04C2" w:rsidRPr="000C04C2" w:rsidRDefault="000C04C2" w:rsidP="000C04C2">
      <w:pPr>
        <w:spacing w:line="276" w:lineRule="auto"/>
        <w:rPr>
          <w:rFonts w:ascii="Calibri" w:hAnsi="Calibri"/>
        </w:rPr>
      </w:pPr>
    </w:p>
    <w:p w14:paraId="14FB58B8" w14:textId="77777777" w:rsidR="000C04C2" w:rsidRPr="000C04C2" w:rsidRDefault="000C04C2" w:rsidP="000C04C2">
      <w:pPr>
        <w:spacing w:line="276" w:lineRule="auto"/>
        <w:rPr>
          <w:rFonts w:ascii="Calibri" w:hAnsi="Calibri"/>
        </w:rPr>
      </w:pPr>
      <w:r w:rsidRPr="000C04C2">
        <w:rPr>
          <w:rFonts w:ascii="Calibri" w:hAnsi="Calibri"/>
        </w:rPr>
        <w:t>“…since the weapons of our warfare are not fleshly, but are powerful through God for the demolition of strongholds. We demolish arguments and every high-minded thing that is raised up against the knowledge of God, taking every thought captive to the obedience of Christ.”</w:t>
      </w:r>
    </w:p>
    <w:p w14:paraId="0987497D" w14:textId="77777777" w:rsidR="000C04C2" w:rsidRPr="000C04C2" w:rsidRDefault="000C04C2" w:rsidP="000C04C2">
      <w:pPr>
        <w:spacing w:line="276" w:lineRule="auto"/>
        <w:rPr>
          <w:rFonts w:ascii="Calibri" w:hAnsi="Calibri"/>
        </w:rPr>
      </w:pPr>
      <w:r w:rsidRPr="000C04C2">
        <w:rPr>
          <w:rFonts w:ascii="Calibri" w:hAnsi="Calibri"/>
        </w:rPr>
        <w:t>2 Corinthians 10:4-5 (CSB)</w:t>
      </w:r>
    </w:p>
    <w:p w14:paraId="261AEE31" w14:textId="77777777" w:rsidR="000C04C2" w:rsidRPr="000C04C2" w:rsidRDefault="000C04C2" w:rsidP="000C04C2">
      <w:pPr>
        <w:spacing w:line="276" w:lineRule="auto"/>
        <w:rPr>
          <w:rFonts w:ascii="Calibri" w:hAnsi="Calibri"/>
        </w:rPr>
      </w:pPr>
    </w:p>
    <w:p w14:paraId="7230A6F6" w14:textId="77777777" w:rsidR="000C04C2" w:rsidRPr="000C04C2" w:rsidRDefault="000C04C2" w:rsidP="000C04C2">
      <w:pPr>
        <w:spacing w:line="276" w:lineRule="auto"/>
        <w:rPr>
          <w:rFonts w:ascii="Calibri" w:hAnsi="Calibri"/>
          <w:b/>
          <w:bCs/>
        </w:rPr>
      </w:pPr>
      <w:r w:rsidRPr="000C04C2">
        <w:rPr>
          <w:rFonts w:ascii="Calibri" w:hAnsi="Calibri"/>
          <w:b/>
          <w:bCs/>
        </w:rPr>
        <w:t>3. GIVE IT ALL YOU HAVE</w:t>
      </w:r>
    </w:p>
    <w:p w14:paraId="4F82316A" w14:textId="77777777" w:rsidR="000C04C2" w:rsidRPr="000C04C2" w:rsidRDefault="000C04C2" w:rsidP="000C04C2">
      <w:pPr>
        <w:spacing w:line="276" w:lineRule="auto"/>
        <w:rPr>
          <w:rFonts w:ascii="Calibri" w:hAnsi="Calibri"/>
          <w:b/>
          <w:bCs/>
        </w:rPr>
      </w:pPr>
    </w:p>
    <w:p w14:paraId="50AE87B3" w14:textId="77777777" w:rsidR="000C04C2" w:rsidRPr="000C04C2" w:rsidRDefault="000C04C2" w:rsidP="000C04C2">
      <w:pPr>
        <w:spacing w:line="276" w:lineRule="auto"/>
        <w:rPr>
          <w:rFonts w:ascii="Calibri" w:hAnsi="Calibri"/>
        </w:rPr>
      </w:pPr>
      <w:r w:rsidRPr="000C04C2">
        <w:rPr>
          <w:rFonts w:ascii="Calibri" w:hAnsi="Calibri"/>
        </w:rPr>
        <w:t>“So let’s not get tired of doing what is good. At just the right time we will reap a harvest of blessing if we don’t give up.”</w:t>
      </w:r>
      <w:r w:rsidRPr="000C04C2">
        <w:rPr>
          <w:rFonts w:ascii="Calibri" w:hAnsi="Calibri"/>
        </w:rPr>
        <w:br/>
        <w:t>Galatians 6:9 (NLT)</w:t>
      </w:r>
    </w:p>
    <w:p w14:paraId="5298AFD9" w14:textId="77777777" w:rsidR="000C04C2" w:rsidRPr="000C04C2" w:rsidRDefault="000C04C2" w:rsidP="000C04C2">
      <w:pPr>
        <w:spacing w:line="276" w:lineRule="auto"/>
        <w:rPr>
          <w:rFonts w:ascii="Calibri" w:hAnsi="Calibri"/>
        </w:rPr>
      </w:pPr>
    </w:p>
    <w:p w14:paraId="469EFF28" w14:textId="77777777" w:rsidR="000C04C2" w:rsidRPr="000C04C2" w:rsidRDefault="000C04C2" w:rsidP="000C04C2">
      <w:pPr>
        <w:spacing w:line="276" w:lineRule="auto"/>
        <w:rPr>
          <w:rFonts w:ascii="Calibri" w:hAnsi="Calibri"/>
        </w:rPr>
      </w:pPr>
      <w:r w:rsidRPr="000C04C2">
        <w:rPr>
          <w:rFonts w:ascii="Calibri" w:hAnsi="Calibri"/>
        </w:rPr>
        <w:t>“Never be lazy, but work hard and serve the Lord enthusiastically.”</w:t>
      </w:r>
      <w:r w:rsidRPr="000C04C2">
        <w:rPr>
          <w:rFonts w:ascii="Calibri" w:hAnsi="Calibri"/>
        </w:rPr>
        <w:br/>
        <w:t>Romans 12:11 (NLT)</w:t>
      </w:r>
    </w:p>
    <w:p w14:paraId="5CAF8DE0" w14:textId="77777777" w:rsidR="000C04C2" w:rsidRPr="000C04C2" w:rsidRDefault="000C04C2" w:rsidP="000C04C2">
      <w:pPr>
        <w:spacing w:line="276" w:lineRule="auto"/>
        <w:rPr>
          <w:rFonts w:ascii="Calibri" w:hAnsi="Calibri"/>
        </w:rPr>
      </w:pPr>
    </w:p>
    <w:p w14:paraId="55E2BD3D" w14:textId="77777777" w:rsidR="000C04C2" w:rsidRPr="000C04C2" w:rsidRDefault="000C04C2" w:rsidP="000C04C2">
      <w:pPr>
        <w:spacing w:line="276" w:lineRule="auto"/>
        <w:rPr>
          <w:rFonts w:ascii="Calibri" w:hAnsi="Calibri"/>
        </w:rPr>
      </w:pPr>
      <w:r w:rsidRPr="000C04C2">
        <w:rPr>
          <w:rFonts w:ascii="Calibri" w:hAnsi="Calibri"/>
        </w:rPr>
        <w:t>“Commit your actions to the Lord, and your plans will succeed.”</w:t>
      </w:r>
      <w:r w:rsidRPr="000C04C2">
        <w:rPr>
          <w:rFonts w:ascii="Calibri" w:hAnsi="Calibri"/>
        </w:rPr>
        <w:br/>
        <w:t>Proverbs 16:3 (NLT)</w:t>
      </w:r>
    </w:p>
    <w:p w14:paraId="12E548F9" w14:textId="5E2CDF9B" w:rsidR="009D7446" w:rsidRPr="00DC760B" w:rsidRDefault="009D7446" w:rsidP="009E4AB7">
      <w:pPr>
        <w:spacing w:line="276" w:lineRule="auto"/>
        <w:rPr>
          <w:rFonts w:ascii="Calibri" w:hAnsi="Calibri"/>
        </w:rPr>
      </w:pPr>
    </w:p>
    <w:sectPr w:rsidR="009D7446" w:rsidRPr="00DC760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67F5A" w14:textId="77777777" w:rsidR="00C64175" w:rsidRDefault="00C64175">
      <w:r>
        <w:separator/>
      </w:r>
    </w:p>
  </w:endnote>
  <w:endnote w:type="continuationSeparator" w:id="0">
    <w:p w14:paraId="018BB212" w14:textId="77777777" w:rsidR="00C64175" w:rsidRDefault="00C64175">
      <w:r>
        <w:continuationSeparator/>
      </w:r>
    </w:p>
  </w:endnote>
  <w:endnote w:type="continuationNotice" w:id="1">
    <w:p w14:paraId="5D38F9C6" w14:textId="77777777" w:rsidR="00C64175" w:rsidRDefault="00C641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619E2" w14:textId="77777777" w:rsidR="005F4BB8" w:rsidRDefault="005F4B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36F81D76" w:rsidR="000D064C" w:rsidRPr="00E001F4" w:rsidRDefault="00A11D21" w:rsidP="00A11D21">
    <w:pPr>
      <w:pStyle w:val="Footer"/>
      <w:rPr>
        <w:rFonts w:ascii="Calibri" w:hAnsi="Calibri"/>
      </w:rPr>
    </w:pPr>
    <w:r>
      <w:rPr>
        <w:rFonts w:ascii="Calibri" w:hAnsi="Calibri"/>
        <w:b/>
        <w:bCs/>
      </w:rPr>
      <w:tab/>
    </w:r>
    <w:r w:rsidR="000C04C2">
      <w:rPr>
        <w:rFonts w:ascii="Calibri" w:hAnsi="Calibri"/>
        <w:b/>
        <w:bCs/>
      </w:rPr>
      <w:t>Fresh Start</w:t>
    </w:r>
    <w:r w:rsidR="000D064C" w:rsidRPr="00E001F4">
      <w:rPr>
        <w:rFonts w:ascii="Calibri" w:hAnsi="Calibri"/>
        <w:b/>
        <w:bCs/>
      </w:rPr>
      <w:t>—</w:t>
    </w:r>
    <w:proofErr w:type="spellStart"/>
    <w:r w:rsidR="000C04C2">
      <w:rPr>
        <w:rFonts w:ascii="Calibri" w:hAnsi="Calibri"/>
        <w:b/>
        <w:bCs/>
      </w:rPr>
      <w:t>Shamwow</w:t>
    </w:r>
    <w:proofErr w:type="spellEnd"/>
    <w:r w:rsidR="000C04C2">
      <w:rPr>
        <w:rFonts w:ascii="Calibri" w:hAnsi="Calibri"/>
        <w:b/>
        <w:bCs/>
      </w:rPr>
      <w:t>: Fresh Courage</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ED015" w14:textId="77777777" w:rsidR="005F4BB8" w:rsidRDefault="005F4B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A2F77" w14:textId="77777777" w:rsidR="00C64175" w:rsidRDefault="00C64175">
      <w:r>
        <w:separator/>
      </w:r>
    </w:p>
  </w:footnote>
  <w:footnote w:type="continuationSeparator" w:id="0">
    <w:p w14:paraId="63EFD3DD" w14:textId="77777777" w:rsidR="00C64175" w:rsidRDefault="00C64175">
      <w:r>
        <w:continuationSeparator/>
      </w:r>
    </w:p>
  </w:footnote>
  <w:footnote w:type="continuationNotice" w:id="1">
    <w:p w14:paraId="4609425A" w14:textId="77777777" w:rsidR="00C64175" w:rsidRDefault="00C641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36952"/>
    <w:rsid w:val="000427BF"/>
    <w:rsid w:val="00045681"/>
    <w:rsid w:val="00046BD4"/>
    <w:rsid w:val="000529A4"/>
    <w:rsid w:val="000732B4"/>
    <w:rsid w:val="00082D3E"/>
    <w:rsid w:val="0008638E"/>
    <w:rsid w:val="00092635"/>
    <w:rsid w:val="00095757"/>
    <w:rsid w:val="000966E0"/>
    <w:rsid w:val="000A14EA"/>
    <w:rsid w:val="000A5122"/>
    <w:rsid w:val="000B327E"/>
    <w:rsid w:val="000C04C2"/>
    <w:rsid w:val="000C27DD"/>
    <w:rsid w:val="000D064C"/>
    <w:rsid w:val="000D6515"/>
    <w:rsid w:val="000E5645"/>
    <w:rsid w:val="000F352B"/>
    <w:rsid w:val="000F3E99"/>
    <w:rsid w:val="000F78CC"/>
    <w:rsid w:val="00100E61"/>
    <w:rsid w:val="00101707"/>
    <w:rsid w:val="00112934"/>
    <w:rsid w:val="00115B54"/>
    <w:rsid w:val="001307E2"/>
    <w:rsid w:val="00134671"/>
    <w:rsid w:val="00135D5D"/>
    <w:rsid w:val="00144288"/>
    <w:rsid w:val="001461B1"/>
    <w:rsid w:val="001822A0"/>
    <w:rsid w:val="00185CA0"/>
    <w:rsid w:val="001903F1"/>
    <w:rsid w:val="001A2F4C"/>
    <w:rsid w:val="001A3BD3"/>
    <w:rsid w:val="001A4038"/>
    <w:rsid w:val="001C6DAF"/>
    <w:rsid w:val="001E3993"/>
    <w:rsid w:val="001F2E97"/>
    <w:rsid w:val="001F736C"/>
    <w:rsid w:val="002252B6"/>
    <w:rsid w:val="002255D9"/>
    <w:rsid w:val="002358DC"/>
    <w:rsid w:val="00236AB3"/>
    <w:rsid w:val="00255946"/>
    <w:rsid w:val="00271B7B"/>
    <w:rsid w:val="00274BB9"/>
    <w:rsid w:val="0028034F"/>
    <w:rsid w:val="00285843"/>
    <w:rsid w:val="00290511"/>
    <w:rsid w:val="002A27F0"/>
    <w:rsid w:val="002B71A4"/>
    <w:rsid w:val="002B7D3B"/>
    <w:rsid w:val="002B7DA4"/>
    <w:rsid w:val="002C6F20"/>
    <w:rsid w:val="002D3E02"/>
    <w:rsid w:val="002D5D19"/>
    <w:rsid w:val="002D6FF3"/>
    <w:rsid w:val="002E1AD4"/>
    <w:rsid w:val="002F3A62"/>
    <w:rsid w:val="002F6231"/>
    <w:rsid w:val="00313F0F"/>
    <w:rsid w:val="003259AC"/>
    <w:rsid w:val="00326B05"/>
    <w:rsid w:val="00327235"/>
    <w:rsid w:val="003351DD"/>
    <w:rsid w:val="003360D2"/>
    <w:rsid w:val="0034188B"/>
    <w:rsid w:val="00346C31"/>
    <w:rsid w:val="00367BC2"/>
    <w:rsid w:val="003749C4"/>
    <w:rsid w:val="00386B56"/>
    <w:rsid w:val="00394E73"/>
    <w:rsid w:val="00397EA2"/>
    <w:rsid w:val="003B4BBB"/>
    <w:rsid w:val="003D2E36"/>
    <w:rsid w:val="003E0C7C"/>
    <w:rsid w:val="003E3313"/>
    <w:rsid w:val="003E6080"/>
    <w:rsid w:val="003F23DC"/>
    <w:rsid w:val="003F6FC6"/>
    <w:rsid w:val="00403663"/>
    <w:rsid w:val="00404A59"/>
    <w:rsid w:val="0042042A"/>
    <w:rsid w:val="00423B74"/>
    <w:rsid w:val="00427806"/>
    <w:rsid w:val="004320F9"/>
    <w:rsid w:val="00435EE4"/>
    <w:rsid w:val="00436846"/>
    <w:rsid w:val="00440449"/>
    <w:rsid w:val="00442464"/>
    <w:rsid w:val="00447886"/>
    <w:rsid w:val="004511A1"/>
    <w:rsid w:val="00463090"/>
    <w:rsid w:val="004816A2"/>
    <w:rsid w:val="004A349B"/>
    <w:rsid w:val="004A73C5"/>
    <w:rsid w:val="004B20E1"/>
    <w:rsid w:val="004B25B5"/>
    <w:rsid w:val="004C3050"/>
    <w:rsid w:val="004C5E5A"/>
    <w:rsid w:val="004D1C32"/>
    <w:rsid w:val="004E7372"/>
    <w:rsid w:val="004F7185"/>
    <w:rsid w:val="00504A84"/>
    <w:rsid w:val="005135BB"/>
    <w:rsid w:val="00514E43"/>
    <w:rsid w:val="00521FAA"/>
    <w:rsid w:val="005250E7"/>
    <w:rsid w:val="00554E4A"/>
    <w:rsid w:val="0057422B"/>
    <w:rsid w:val="00582FFE"/>
    <w:rsid w:val="00585F84"/>
    <w:rsid w:val="005922EB"/>
    <w:rsid w:val="005B2103"/>
    <w:rsid w:val="005B43AA"/>
    <w:rsid w:val="005B5A7B"/>
    <w:rsid w:val="005C25AD"/>
    <w:rsid w:val="005D45B6"/>
    <w:rsid w:val="005E1B8C"/>
    <w:rsid w:val="005E3D64"/>
    <w:rsid w:val="005E7A87"/>
    <w:rsid w:val="005F4BB8"/>
    <w:rsid w:val="0062720A"/>
    <w:rsid w:val="00631CBE"/>
    <w:rsid w:val="006652C7"/>
    <w:rsid w:val="006666D7"/>
    <w:rsid w:val="00672F9E"/>
    <w:rsid w:val="00676E96"/>
    <w:rsid w:val="006A24A7"/>
    <w:rsid w:val="006A6FCB"/>
    <w:rsid w:val="006B7862"/>
    <w:rsid w:val="006C4559"/>
    <w:rsid w:val="006D24DF"/>
    <w:rsid w:val="006D3136"/>
    <w:rsid w:val="006D3F80"/>
    <w:rsid w:val="006D5364"/>
    <w:rsid w:val="006E255D"/>
    <w:rsid w:val="006E4F39"/>
    <w:rsid w:val="006E77E6"/>
    <w:rsid w:val="00702914"/>
    <w:rsid w:val="007630E7"/>
    <w:rsid w:val="0077651F"/>
    <w:rsid w:val="00791189"/>
    <w:rsid w:val="007960BA"/>
    <w:rsid w:val="007A6325"/>
    <w:rsid w:val="007C5C95"/>
    <w:rsid w:val="007E1319"/>
    <w:rsid w:val="007F5E3F"/>
    <w:rsid w:val="008073BF"/>
    <w:rsid w:val="008356BD"/>
    <w:rsid w:val="0084063F"/>
    <w:rsid w:val="00861BBA"/>
    <w:rsid w:val="00866B7A"/>
    <w:rsid w:val="00870C4A"/>
    <w:rsid w:val="00872B1A"/>
    <w:rsid w:val="00873D30"/>
    <w:rsid w:val="00890144"/>
    <w:rsid w:val="00894E92"/>
    <w:rsid w:val="00895E2E"/>
    <w:rsid w:val="008B653B"/>
    <w:rsid w:val="008C653F"/>
    <w:rsid w:val="008D3643"/>
    <w:rsid w:val="00907C7C"/>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11D21"/>
    <w:rsid w:val="00A43A90"/>
    <w:rsid w:val="00A51274"/>
    <w:rsid w:val="00A51B63"/>
    <w:rsid w:val="00A64FC4"/>
    <w:rsid w:val="00A83591"/>
    <w:rsid w:val="00A837B0"/>
    <w:rsid w:val="00A93495"/>
    <w:rsid w:val="00AA5ED6"/>
    <w:rsid w:val="00AB0DA9"/>
    <w:rsid w:val="00AB12C5"/>
    <w:rsid w:val="00AC1B83"/>
    <w:rsid w:val="00AD59D2"/>
    <w:rsid w:val="00AF468A"/>
    <w:rsid w:val="00B03B8B"/>
    <w:rsid w:val="00B10327"/>
    <w:rsid w:val="00B158DB"/>
    <w:rsid w:val="00B3092B"/>
    <w:rsid w:val="00B40364"/>
    <w:rsid w:val="00B47A64"/>
    <w:rsid w:val="00B56A4D"/>
    <w:rsid w:val="00B604D0"/>
    <w:rsid w:val="00B80AA5"/>
    <w:rsid w:val="00B92770"/>
    <w:rsid w:val="00B940D4"/>
    <w:rsid w:val="00BA7A74"/>
    <w:rsid w:val="00BC10B4"/>
    <w:rsid w:val="00BD145D"/>
    <w:rsid w:val="00BD21E1"/>
    <w:rsid w:val="00BD63AF"/>
    <w:rsid w:val="00BE35BE"/>
    <w:rsid w:val="00BF7F06"/>
    <w:rsid w:val="00C01D01"/>
    <w:rsid w:val="00C133CA"/>
    <w:rsid w:val="00C21AF8"/>
    <w:rsid w:val="00C251B8"/>
    <w:rsid w:val="00C3572D"/>
    <w:rsid w:val="00C64175"/>
    <w:rsid w:val="00C64E5E"/>
    <w:rsid w:val="00C67DA9"/>
    <w:rsid w:val="00C80B1C"/>
    <w:rsid w:val="00C86674"/>
    <w:rsid w:val="00CB2F64"/>
    <w:rsid w:val="00CC7FC1"/>
    <w:rsid w:val="00CD108B"/>
    <w:rsid w:val="00CE52CA"/>
    <w:rsid w:val="00CE6359"/>
    <w:rsid w:val="00CF45D3"/>
    <w:rsid w:val="00CF7248"/>
    <w:rsid w:val="00D11764"/>
    <w:rsid w:val="00D17448"/>
    <w:rsid w:val="00D2027F"/>
    <w:rsid w:val="00D21495"/>
    <w:rsid w:val="00D220DB"/>
    <w:rsid w:val="00D22877"/>
    <w:rsid w:val="00D22EE5"/>
    <w:rsid w:val="00D24292"/>
    <w:rsid w:val="00D3614E"/>
    <w:rsid w:val="00D373B7"/>
    <w:rsid w:val="00D44685"/>
    <w:rsid w:val="00D46BAD"/>
    <w:rsid w:val="00D6624D"/>
    <w:rsid w:val="00D80D10"/>
    <w:rsid w:val="00D86340"/>
    <w:rsid w:val="00D91F73"/>
    <w:rsid w:val="00D92F29"/>
    <w:rsid w:val="00DA0349"/>
    <w:rsid w:val="00DA7996"/>
    <w:rsid w:val="00DB7063"/>
    <w:rsid w:val="00DC3E39"/>
    <w:rsid w:val="00DC760B"/>
    <w:rsid w:val="00DD197D"/>
    <w:rsid w:val="00DD2573"/>
    <w:rsid w:val="00DE0F70"/>
    <w:rsid w:val="00DE70E9"/>
    <w:rsid w:val="00DF09E4"/>
    <w:rsid w:val="00DF33A8"/>
    <w:rsid w:val="00DF3AF6"/>
    <w:rsid w:val="00DF7B5B"/>
    <w:rsid w:val="00E001F4"/>
    <w:rsid w:val="00E01194"/>
    <w:rsid w:val="00E04312"/>
    <w:rsid w:val="00E3156D"/>
    <w:rsid w:val="00E34A7C"/>
    <w:rsid w:val="00E52D8C"/>
    <w:rsid w:val="00E53191"/>
    <w:rsid w:val="00E56D30"/>
    <w:rsid w:val="00E64AE0"/>
    <w:rsid w:val="00E667AB"/>
    <w:rsid w:val="00E7388D"/>
    <w:rsid w:val="00E75A9B"/>
    <w:rsid w:val="00E80CE9"/>
    <w:rsid w:val="00E90303"/>
    <w:rsid w:val="00E91EAD"/>
    <w:rsid w:val="00EB75D1"/>
    <w:rsid w:val="00ED0AA7"/>
    <w:rsid w:val="00EF1491"/>
    <w:rsid w:val="00EF1DC2"/>
    <w:rsid w:val="00F07ABA"/>
    <w:rsid w:val="00F110E3"/>
    <w:rsid w:val="00F152F0"/>
    <w:rsid w:val="00F31FAF"/>
    <w:rsid w:val="00F3234E"/>
    <w:rsid w:val="00F36CB1"/>
    <w:rsid w:val="00F37FD7"/>
    <w:rsid w:val="00F417EF"/>
    <w:rsid w:val="00F47752"/>
    <w:rsid w:val="00F6415F"/>
    <w:rsid w:val="00F72B40"/>
    <w:rsid w:val="00F81C0F"/>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45</TotalTime>
  <Pages>11</Pages>
  <Words>3440</Words>
  <Characters>19612</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23006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4</cp:revision>
  <cp:lastPrinted>2023-01-17T21:10:00Z</cp:lastPrinted>
  <dcterms:created xsi:type="dcterms:W3CDTF">2023-05-04T04:20:00Z</dcterms:created>
  <dcterms:modified xsi:type="dcterms:W3CDTF">2023-05-05T15:45:00Z</dcterms:modified>
  <cp:category/>
</cp:coreProperties>
</file>